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6EAB" w14:textId="77777777" w:rsidR="005F0D29" w:rsidRPr="005F0D29" w:rsidRDefault="005F0D29" w:rsidP="005F0D29">
      <w:pPr>
        <w:jc w:val="right"/>
        <w:rPr>
          <w:sz w:val="28"/>
          <w:szCs w:val="28"/>
          <w:lang w:val="ru-RU"/>
        </w:rPr>
      </w:pPr>
      <w:r w:rsidRPr="005F0D29">
        <w:rPr>
          <w:sz w:val="28"/>
          <w:szCs w:val="28"/>
          <w:lang w:val="ru-RU"/>
        </w:rPr>
        <w:t>Приложение № 1</w:t>
      </w:r>
    </w:p>
    <w:p w14:paraId="10D45750" w14:textId="77777777" w:rsidR="005F0D29" w:rsidRPr="005F0D29" w:rsidRDefault="005F0D29" w:rsidP="005F0D29">
      <w:pPr>
        <w:jc w:val="right"/>
        <w:rPr>
          <w:rFonts w:ascii="Times New Roman" w:hAnsi="Times New Roman" w:cs="Times New Roman"/>
          <w:lang w:val="ru-RU"/>
        </w:rPr>
      </w:pPr>
      <w:r w:rsidRPr="005F0D29">
        <w:rPr>
          <w:lang w:val="ru-RU"/>
        </w:rPr>
        <w:t xml:space="preserve">(по </w:t>
      </w:r>
      <w:r w:rsidRPr="005F0D29">
        <w:rPr>
          <w:rFonts w:ascii="Times New Roman" w:hAnsi="Times New Roman" w:cs="Times New Roman"/>
          <w:lang w:val="ru-RU"/>
        </w:rPr>
        <w:t xml:space="preserve">Форме № 2 </w:t>
      </w:r>
      <w:r w:rsidRPr="005F0D29">
        <w:rPr>
          <w:rFonts w:ascii="Times New Roman" w:hAnsi="Times New Roman" w:cs="Times New Roman"/>
          <w:bCs/>
          <w:color w:val="000000"/>
          <w:lang w:val="ru-RU"/>
        </w:rPr>
        <w:t>Приказ</w:t>
      </w:r>
      <w:r w:rsidRPr="005F0D29">
        <w:rPr>
          <w:rFonts w:ascii="Times New Roman" w:hAnsi="Times New Roman" w:cs="Times New Roman"/>
          <w:bCs/>
          <w:lang w:val="ru-RU"/>
        </w:rPr>
        <w:t>а</w:t>
      </w:r>
      <w:r w:rsidRPr="005F0D29">
        <w:rPr>
          <w:rFonts w:ascii="Times New Roman" w:hAnsi="Times New Roman" w:cs="Times New Roman"/>
          <w:bCs/>
          <w:color w:val="000000"/>
          <w:lang w:val="ru-RU"/>
        </w:rPr>
        <w:t xml:space="preserve"> Минобрнауки России от 22 декабря 2025 г. №1042)</w:t>
      </w:r>
    </w:p>
    <w:p w14:paraId="3D264C97" w14:textId="77777777" w:rsidR="005F0D29" w:rsidRPr="005F0D29" w:rsidRDefault="005F0D29" w:rsidP="005F0D29">
      <w:pPr>
        <w:rPr>
          <w:rFonts w:ascii="Times New Roman" w:hAnsi="Times New Roman" w:cs="Times New Roman"/>
          <w:sz w:val="26"/>
          <w:szCs w:val="26"/>
          <w:lang w:val="ru-RU"/>
        </w:rPr>
      </w:pPr>
    </w:p>
    <w:p w14:paraId="01551400" w14:textId="77777777" w:rsidR="005F0D29" w:rsidRPr="001945FB" w:rsidRDefault="005F0D29" w:rsidP="005F0D29">
      <w:pPr>
        <w:jc w:val="right"/>
        <w:rPr>
          <w:rFonts w:ascii="Times New Roman" w:hAnsi="Times New Roman" w:cs="Times New Roman"/>
          <w:sz w:val="28"/>
          <w:szCs w:val="28"/>
          <w:lang w:val="ru-RU"/>
        </w:rPr>
      </w:pPr>
      <w:r w:rsidRPr="001945FB">
        <w:rPr>
          <w:rFonts w:ascii="Times New Roman" w:hAnsi="Times New Roman" w:cs="Times New Roman"/>
          <w:sz w:val="28"/>
          <w:szCs w:val="28"/>
          <w:lang w:val="ru-RU"/>
        </w:rPr>
        <w:t>Форма № 1</w:t>
      </w:r>
    </w:p>
    <w:p w14:paraId="37ED00FE" w14:textId="77777777" w:rsidR="005F0D29" w:rsidRPr="001945FB" w:rsidRDefault="005F0D29" w:rsidP="005F0D29">
      <w:pPr>
        <w:jc w:val="right"/>
        <w:rPr>
          <w:rFonts w:ascii="Times New Roman" w:hAnsi="Times New Roman" w:cs="Times New Roman"/>
          <w:sz w:val="28"/>
          <w:szCs w:val="28"/>
          <w:lang w:val="ru-RU"/>
        </w:rPr>
      </w:pPr>
      <w:r w:rsidRPr="001945FB">
        <w:rPr>
          <w:rFonts w:ascii="Times New Roman" w:hAnsi="Times New Roman" w:cs="Times New Roman"/>
          <w:sz w:val="28"/>
          <w:szCs w:val="28"/>
          <w:lang w:val="ru-RU"/>
        </w:rPr>
        <w:t xml:space="preserve">В Министерство науки и высшего образования </w:t>
      </w:r>
    </w:p>
    <w:p w14:paraId="1A4BE492" w14:textId="77777777" w:rsidR="005F0D29" w:rsidRPr="001945FB" w:rsidRDefault="005F0D29" w:rsidP="005F0D29">
      <w:pPr>
        <w:jc w:val="right"/>
        <w:rPr>
          <w:rFonts w:ascii="Times New Roman" w:hAnsi="Times New Roman" w:cs="Times New Roman"/>
          <w:sz w:val="28"/>
          <w:szCs w:val="28"/>
          <w:lang w:val="ru-RU"/>
        </w:rPr>
      </w:pPr>
      <w:r w:rsidRPr="001945FB">
        <w:rPr>
          <w:rFonts w:ascii="Times New Roman" w:hAnsi="Times New Roman" w:cs="Times New Roman"/>
          <w:sz w:val="28"/>
          <w:szCs w:val="28"/>
          <w:lang w:val="ru-RU"/>
        </w:rPr>
        <w:t>Российской Федерации</w:t>
      </w:r>
    </w:p>
    <w:p w14:paraId="6C8C813D" w14:textId="77777777" w:rsidR="005F0D29" w:rsidRPr="001945FB" w:rsidRDefault="005F0D29" w:rsidP="005F0D29">
      <w:pPr>
        <w:rPr>
          <w:rFonts w:ascii="Times New Roman" w:hAnsi="Times New Roman" w:cs="Times New Roman"/>
          <w:sz w:val="28"/>
          <w:szCs w:val="28"/>
          <w:lang w:val="ru-RU"/>
        </w:rPr>
      </w:pPr>
    </w:p>
    <w:p w14:paraId="6546F6F2" w14:textId="77777777" w:rsidR="005F0D29" w:rsidRPr="001945FB" w:rsidRDefault="005F0D29" w:rsidP="005F0D29">
      <w:pPr>
        <w:ind w:left="1276" w:right="1280"/>
        <w:jc w:val="center"/>
        <w:rPr>
          <w:rFonts w:ascii="Times New Roman" w:hAnsi="Times New Roman" w:cs="Times New Roman"/>
          <w:sz w:val="28"/>
          <w:szCs w:val="28"/>
          <w:lang w:val="ru-RU"/>
        </w:rPr>
      </w:pPr>
      <w:r w:rsidRPr="001945FB">
        <w:rPr>
          <w:rFonts w:ascii="Times New Roman" w:hAnsi="Times New Roman" w:cs="Times New Roman"/>
          <w:b/>
          <w:sz w:val="28"/>
          <w:szCs w:val="28"/>
          <w:lang w:val="ru-RU"/>
        </w:rPr>
        <w:t>Запрос о предоставлении Услуги "Присвоение ученых званий доцента"</w:t>
      </w:r>
    </w:p>
    <w:p w14:paraId="6E7C906E" w14:textId="77777777" w:rsidR="005F0D29" w:rsidRPr="001945FB" w:rsidRDefault="005F0D29" w:rsidP="005F0D29">
      <w:pPr>
        <w:jc w:val="center"/>
        <w:rPr>
          <w:rFonts w:ascii="Times New Roman" w:hAnsi="Times New Roman" w:cs="Times New Roman"/>
          <w:b/>
          <w:sz w:val="28"/>
          <w:szCs w:val="28"/>
          <w:lang w:val="ru-RU"/>
        </w:rPr>
      </w:pPr>
      <w:r w:rsidRPr="001945FB">
        <w:rPr>
          <w:rFonts w:ascii="Times New Roman" w:hAnsi="Times New Roman" w:cs="Times New Roman"/>
          <w:b/>
          <w:sz w:val="28"/>
          <w:szCs w:val="28"/>
          <w:lang w:val="ru-RU"/>
        </w:rPr>
        <w:t>Сведения о соискателе ученого звания.</w:t>
      </w:r>
      <w:r w:rsidRPr="001945FB">
        <w:rPr>
          <w:rFonts w:ascii="Times New Roman" w:hAnsi="Times New Roman" w:cs="Times New Roman"/>
          <w:b/>
          <w:sz w:val="28"/>
          <w:szCs w:val="28"/>
          <w:lang w:val="ru-RU"/>
        </w:rPr>
        <w:br/>
      </w:r>
    </w:p>
    <w:p w14:paraId="3BBDC917" w14:textId="77777777" w:rsidR="005F0D29" w:rsidRPr="00F63CC6" w:rsidRDefault="005F0D29" w:rsidP="005F0D29">
      <w:pPr>
        <w:spacing w:after="0"/>
        <w:jc w:val="both"/>
        <w:rPr>
          <w:rFonts w:ascii="Times New Roman" w:hAnsi="Times New Roman"/>
          <w:lang w:val="ru-RU"/>
        </w:rPr>
      </w:pPr>
      <w:r>
        <w:rPr>
          <w:rFonts w:ascii="Times New Roman" w:hAnsi="Times New Roman"/>
          <w:lang w:val="ru-RU"/>
        </w:rPr>
        <w:t>_________</w:t>
      </w:r>
      <w:r w:rsidRPr="00F63CC6">
        <w:rPr>
          <w:rFonts w:ascii="Times New Roman" w:hAnsi="Times New Roman"/>
          <w:lang w:val="ru-RU"/>
        </w:rPr>
        <w:t>_______________________________________________________________________</w:t>
      </w:r>
    </w:p>
    <w:p w14:paraId="7AD85E61" w14:textId="77777777" w:rsidR="005F0D29" w:rsidRPr="001945FB" w:rsidRDefault="005F0D29" w:rsidP="005F0D29">
      <w:pPr>
        <w:spacing w:after="0"/>
        <w:jc w:val="center"/>
        <w:rPr>
          <w:rFonts w:ascii="Times New Roman" w:hAnsi="Times New Roman"/>
          <w:lang w:val="ru-RU"/>
        </w:rPr>
      </w:pPr>
      <w:r w:rsidRPr="001945FB">
        <w:rPr>
          <w:rFonts w:ascii="Times New Roman" w:hAnsi="Times New Roman"/>
          <w:lang w:val="ru-RU"/>
        </w:rPr>
        <w:t>фамилия, имя, отчество (при наличии) соискателя ученого звания</w:t>
      </w:r>
    </w:p>
    <w:p w14:paraId="59A9A613" w14:textId="77777777" w:rsidR="005F0D29" w:rsidRPr="001945FB" w:rsidRDefault="005F0D29" w:rsidP="005F0D29">
      <w:pPr>
        <w:rPr>
          <w:rFonts w:ascii="Times New Roman" w:hAnsi="Times New Roman"/>
          <w:sz w:val="28"/>
          <w:szCs w:val="28"/>
          <w:lang w:val="ru-RU"/>
        </w:rPr>
      </w:pPr>
      <w:r w:rsidRPr="001945FB">
        <w:rPr>
          <w:rFonts w:ascii="Times New Roman" w:hAnsi="Times New Roman"/>
          <w:sz w:val="28"/>
          <w:szCs w:val="28"/>
          <w:lang w:val="ru-RU"/>
        </w:rPr>
        <w:t xml:space="preserve">к присвоению ученого звания </w:t>
      </w:r>
    </w:p>
    <w:p w14:paraId="5C550409" w14:textId="77777777" w:rsidR="005F0D29" w:rsidRPr="00F63CC6" w:rsidRDefault="005F0D29" w:rsidP="005F0D29">
      <w:pPr>
        <w:spacing w:after="0"/>
        <w:jc w:val="both"/>
        <w:rPr>
          <w:rFonts w:ascii="Times New Roman" w:hAnsi="Times New Roman"/>
          <w:lang w:val="ru-RU"/>
        </w:rPr>
      </w:pPr>
      <w:r>
        <w:rPr>
          <w:rFonts w:ascii="Times New Roman" w:hAnsi="Times New Roman"/>
          <w:lang w:val="ru-RU"/>
        </w:rPr>
        <w:t>____</w:t>
      </w:r>
      <w:r w:rsidRPr="00F63CC6">
        <w:rPr>
          <w:rFonts w:ascii="Times New Roman" w:hAnsi="Times New Roman"/>
          <w:lang w:val="ru-RU"/>
        </w:rPr>
        <w:t>___________</w:t>
      </w:r>
      <w:r>
        <w:rPr>
          <w:rFonts w:ascii="Times New Roman" w:hAnsi="Times New Roman"/>
          <w:lang w:val="ru-RU"/>
        </w:rPr>
        <w:t>_____</w:t>
      </w:r>
      <w:r w:rsidRPr="00F63CC6">
        <w:rPr>
          <w:rFonts w:ascii="Times New Roman" w:hAnsi="Times New Roman"/>
          <w:lang w:val="ru-RU"/>
        </w:rPr>
        <w:t>____________________________________________________________</w:t>
      </w:r>
    </w:p>
    <w:p w14:paraId="4488C501" w14:textId="77777777" w:rsidR="005F0D29" w:rsidRPr="001945FB" w:rsidRDefault="005F0D29" w:rsidP="005F0D29">
      <w:pPr>
        <w:spacing w:after="0"/>
        <w:jc w:val="center"/>
        <w:rPr>
          <w:rFonts w:ascii="Times New Roman" w:hAnsi="Times New Roman"/>
          <w:lang w:val="ru-RU"/>
        </w:rPr>
      </w:pPr>
      <w:r w:rsidRPr="001945FB">
        <w:rPr>
          <w:rFonts w:ascii="Times New Roman" w:hAnsi="Times New Roman"/>
          <w:lang w:val="ru-RU"/>
        </w:rPr>
        <w:t>доцент/профессор</w:t>
      </w:r>
    </w:p>
    <w:p w14:paraId="4DFA9B3E" w14:textId="77777777" w:rsidR="005F0D29" w:rsidRPr="001945FB" w:rsidRDefault="005F0D29" w:rsidP="005F0D29">
      <w:pPr>
        <w:rPr>
          <w:rFonts w:ascii="Times New Roman" w:hAnsi="Times New Roman"/>
          <w:sz w:val="28"/>
          <w:szCs w:val="28"/>
          <w:lang w:val="ru-RU"/>
        </w:rPr>
      </w:pPr>
      <w:r w:rsidRPr="001945FB">
        <w:rPr>
          <w:rFonts w:ascii="Times New Roman" w:hAnsi="Times New Roman"/>
          <w:sz w:val="28"/>
          <w:szCs w:val="28"/>
          <w:lang w:val="ru-RU"/>
        </w:rPr>
        <w:t>по научной специальности</w:t>
      </w:r>
    </w:p>
    <w:p w14:paraId="2222783C" w14:textId="77777777" w:rsidR="005F0D29" w:rsidRPr="00F63CC6" w:rsidRDefault="005F0D29" w:rsidP="005F0D29">
      <w:pPr>
        <w:spacing w:after="0"/>
        <w:jc w:val="center"/>
        <w:rPr>
          <w:rFonts w:ascii="Times New Roman" w:hAnsi="Times New Roman"/>
          <w:lang w:val="ru-RU"/>
        </w:rPr>
      </w:pPr>
      <w:r>
        <w:rPr>
          <w:rFonts w:ascii="Times New Roman" w:hAnsi="Times New Roman"/>
          <w:lang w:val="ru-RU"/>
        </w:rPr>
        <w:t>____</w:t>
      </w:r>
      <w:r w:rsidRPr="00F63CC6">
        <w:rPr>
          <w:rFonts w:ascii="Times New Roman" w:hAnsi="Times New Roman"/>
          <w:lang w:val="ru-RU"/>
        </w:rPr>
        <w:t>____________________________________________________________________________</w:t>
      </w:r>
    </w:p>
    <w:p w14:paraId="1F6B600E" w14:textId="77777777" w:rsidR="005F0D29" w:rsidRPr="001945FB" w:rsidRDefault="005F0D29" w:rsidP="005F0D29">
      <w:pPr>
        <w:spacing w:after="0"/>
        <w:jc w:val="center"/>
        <w:rPr>
          <w:rFonts w:ascii="Times New Roman" w:hAnsi="Times New Roman"/>
          <w:lang w:val="ru-RU"/>
        </w:rPr>
      </w:pPr>
      <w:r w:rsidRPr="001945FB">
        <w:rPr>
          <w:rFonts w:ascii="Times New Roman" w:hAnsi="Times New Roman"/>
          <w:lang w:val="ru-RU"/>
        </w:rPr>
        <w:t>наименование научной специальности с указанием шифра</w:t>
      </w:r>
    </w:p>
    <w:p w14:paraId="7550ACC9" w14:textId="77777777" w:rsidR="005F0D29" w:rsidRPr="00F63CC6" w:rsidRDefault="005F0D29" w:rsidP="005F0D29">
      <w:pPr>
        <w:rPr>
          <w:rFonts w:ascii="Times New Roman" w:hAnsi="Times New Roman"/>
          <w:sz w:val="24"/>
          <w:lang w:val="ru-RU"/>
        </w:rPr>
      </w:pPr>
    </w:p>
    <w:p w14:paraId="33018199" w14:textId="77777777" w:rsidR="005F0D29" w:rsidRDefault="005F0D29" w:rsidP="005F0D29">
      <w:pPr>
        <w:rPr>
          <w:rFonts w:ascii="Times New Roman" w:hAnsi="Times New Roman" w:cs="Times New Roman"/>
          <w:lang w:val="ru-RU"/>
        </w:rPr>
      </w:pPr>
    </w:p>
    <w:tbl>
      <w:tblPr>
        <w:tblStyle w:val="aff0"/>
        <w:tblW w:w="0" w:type="auto"/>
        <w:tblLook w:val="04A0" w:firstRow="1" w:lastRow="0" w:firstColumn="1" w:lastColumn="0" w:noHBand="0" w:noVBand="1"/>
      </w:tblPr>
      <w:tblGrid>
        <w:gridCol w:w="4788"/>
        <w:gridCol w:w="4788"/>
      </w:tblGrid>
      <w:tr w:rsidR="005F0D29" w:rsidRPr="009021C8" w14:paraId="38C81042" w14:textId="77777777" w:rsidTr="00EE629A">
        <w:tc>
          <w:tcPr>
            <w:tcW w:w="4788" w:type="dxa"/>
          </w:tcPr>
          <w:p w14:paraId="5BD597AF"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Фамилия:</w:t>
            </w:r>
          </w:p>
        </w:tc>
        <w:tc>
          <w:tcPr>
            <w:tcW w:w="4788" w:type="dxa"/>
          </w:tcPr>
          <w:p w14:paraId="2C28EAE5" w14:textId="77777777" w:rsidR="005F0D29" w:rsidRPr="009021C8" w:rsidRDefault="005F0D29" w:rsidP="00EE629A">
            <w:pPr>
              <w:rPr>
                <w:rFonts w:ascii="Times New Roman" w:hAnsi="Times New Roman" w:cs="Times New Roman"/>
                <w:sz w:val="24"/>
                <w:szCs w:val="24"/>
                <w:lang w:val="ru-RU"/>
              </w:rPr>
            </w:pPr>
          </w:p>
        </w:tc>
      </w:tr>
      <w:tr w:rsidR="005F0D29" w:rsidRPr="009021C8" w14:paraId="60640EF8" w14:textId="77777777" w:rsidTr="00EE629A">
        <w:tc>
          <w:tcPr>
            <w:tcW w:w="4788" w:type="dxa"/>
          </w:tcPr>
          <w:p w14:paraId="6E248F3D"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Имя:</w:t>
            </w:r>
          </w:p>
        </w:tc>
        <w:tc>
          <w:tcPr>
            <w:tcW w:w="4788" w:type="dxa"/>
          </w:tcPr>
          <w:p w14:paraId="0B97FA25" w14:textId="77777777" w:rsidR="005F0D29" w:rsidRPr="009021C8" w:rsidRDefault="005F0D29" w:rsidP="00EE629A">
            <w:pPr>
              <w:rPr>
                <w:rFonts w:ascii="Times New Roman" w:hAnsi="Times New Roman" w:cs="Times New Roman"/>
                <w:sz w:val="24"/>
                <w:szCs w:val="24"/>
                <w:lang w:val="ru-RU"/>
              </w:rPr>
            </w:pPr>
          </w:p>
        </w:tc>
      </w:tr>
      <w:tr w:rsidR="005F0D29" w:rsidRPr="009021C8" w14:paraId="054A02FF" w14:textId="77777777" w:rsidTr="00EE629A">
        <w:tc>
          <w:tcPr>
            <w:tcW w:w="4788" w:type="dxa"/>
          </w:tcPr>
          <w:p w14:paraId="799F1C67"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Отчество (при наличии)</w:t>
            </w:r>
          </w:p>
        </w:tc>
        <w:tc>
          <w:tcPr>
            <w:tcW w:w="4788" w:type="dxa"/>
          </w:tcPr>
          <w:p w14:paraId="6811933A" w14:textId="77777777" w:rsidR="005F0D29" w:rsidRPr="009021C8" w:rsidRDefault="005F0D29" w:rsidP="00EE629A">
            <w:pPr>
              <w:rPr>
                <w:rFonts w:ascii="Times New Roman" w:hAnsi="Times New Roman" w:cs="Times New Roman"/>
                <w:sz w:val="24"/>
                <w:szCs w:val="24"/>
                <w:lang w:val="ru-RU"/>
              </w:rPr>
            </w:pPr>
          </w:p>
        </w:tc>
      </w:tr>
      <w:tr w:rsidR="005F0D29" w:rsidRPr="009021C8" w14:paraId="749F6B61" w14:textId="77777777" w:rsidTr="00EE629A">
        <w:tc>
          <w:tcPr>
            <w:tcW w:w="4788" w:type="dxa"/>
          </w:tcPr>
          <w:p w14:paraId="0361ABD6"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СНИЛС</w:t>
            </w:r>
          </w:p>
        </w:tc>
        <w:tc>
          <w:tcPr>
            <w:tcW w:w="4788" w:type="dxa"/>
          </w:tcPr>
          <w:p w14:paraId="5509D0E3" w14:textId="77777777" w:rsidR="005F0D29" w:rsidRPr="009021C8" w:rsidRDefault="005F0D29" w:rsidP="00EE629A">
            <w:pPr>
              <w:rPr>
                <w:rFonts w:ascii="Times New Roman" w:hAnsi="Times New Roman" w:cs="Times New Roman"/>
                <w:sz w:val="24"/>
                <w:szCs w:val="24"/>
                <w:lang w:val="ru-RU"/>
              </w:rPr>
            </w:pPr>
          </w:p>
        </w:tc>
      </w:tr>
      <w:tr w:rsidR="005F0D29" w:rsidRPr="009021C8" w14:paraId="3D23FB16" w14:textId="77777777" w:rsidTr="00EE629A">
        <w:tc>
          <w:tcPr>
            <w:tcW w:w="4788" w:type="dxa"/>
          </w:tcPr>
          <w:p w14:paraId="22E75D0E"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Дата рождения</w:t>
            </w:r>
          </w:p>
        </w:tc>
        <w:tc>
          <w:tcPr>
            <w:tcW w:w="4788" w:type="dxa"/>
          </w:tcPr>
          <w:p w14:paraId="20E99C75" w14:textId="77777777" w:rsidR="005F0D29" w:rsidRPr="009021C8" w:rsidRDefault="005F0D29" w:rsidP="00EE629A">
            <w:pPr>
              <w:rPr>
                <w:rFonts w:ascii="Times New Roman" w:hAnsi="Times New Roman" w:cs="Times New Roman"/>
                <w:sz w:val="24"/>
                <w:szCs w:val="24"/>
                <w:lang w:val="ru-RU"/>
              </w:rPr>
            </w:pPr>
          </w:p>
        </w:tc>
      </w:tr>
      <w:tr w:rsidR="005F0D29" w:rsidRPr="009021C8" w14:paraId="5601BF35" w14:textId="77777777" w:rsidTr="00EE629A">
        <w:tc>
          <w:tcPr>
            <w:tcW w:w="4788" w:type="dxa"/>
          </w:tcPr>
          <w:p w14:paraId="286458E1"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Гражданство</w:t>
            </w:r>
          </w:p>
        </w:tc>
        <w:tc>
          <w:tcPr>
            <w:tcW w:w="4788" w:type="dxa"/>
          </w:tcPr>
          <w:p w14:paraId="2CB27A12" w14:textId="77777777" w:rsidR="005F0D29" w:rsidRPr="009021C8" w:rsidRDefault="005F0D29" w:rsidP="00EE629A">
            <w:pPr>
              <w:rPr>
                <w:rFonts w:ascii="Times New Roman" w:hAnsi="Times New Roman" w:cs="Times New Roman"/>
                <w:sz w:val="24"/>
                <w:szCs w:val="24"/>
                <w:lang w:val="ru-RU"/>
              </w:rPr>
            </w:pPr>
          </w:p>
        </w:tc>
      </w:tr>
      <w:tr w:rsidR="005F0D29" w:rsidRPr="00E002EC" w14:paraId="73E30724" w14:textId="77777777" w:rsidTr="00EE629A">
        <w:tc>
          <w:tcPr>
            <w:tcW w:w="4788" w:type="dxa"/>
          </w:tcPr>
          <w:p w14:paraId="1C1136B6"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 xml:space="preserve">Номер записи в едином федеральном информационном регистре, содержащем сведения о населении Российской Федерации (часть 5 статьи 11 Федерального закона от 8 июня 2020 г. № 168-ФЗ «О едином федеральном информационном регистре, содержащем сведения о </w:t>
            </w:r>
            <w:r w:rsidRPr="009021C8">
              <w:rPr>
                <w:rFonts w:ascii="Times New Roman" w:hAnsi="Times New Roman" w:cs="Times New Roman"/>
                <w:sz w:val="24"/>
                <w:szCs w:val="24"/>
                <w:lang w:val="ru-RU"/>
              </w:rPr>
              <w:lastRenderedPageBreak/>
              <w:t>населении Российской Федерации») (при наличии)</w:t>
            </w:r>
          </w:p>
        </w:tc>
        <w:tc>
          <w:tcPr>
            <w:tcW w:w="4788" w:type="dxa"/>
          </w:tcPr>
          <w:p w14:paraId="5B6CB184" w14:textId="77777777" w:rsidR="005F0D29" w:rsidRPr="009021C8" w:rsidRDefault="005F0D29" w:rsidP="00EE629A">
            <w:pPr>
              <w:rPr>
                <w:rFonts w:ascii="Times New Roman" w:hAnsi="Times New Roman" w:cs="Times New Roman"/>
                <w:sz w:val="24"/>
                <w:szCs w:val="24"/>
                <w:lang w:val="ru-RU"/>
              </w:rPr>
            </w:pPr>
          </w:p>
        </w:tc>
      </w:tr>
      <w:tr w:rsidR="005F0D29" w:rsidRPr="00E002EC" w14:paraId="69602F55" w14:textId="77777777" w:rsidTr="00EE629A">
        <w:tc>
          <w:tcPr>
            <w:tcW w:w="4788" w:type="dxa"/>
          </w:tcPr>
          <w:p w14:paraId="6795E963"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Адрес электронной почты (при наличии)</w:t>
            </w:r>
          </w:p>
        </w:tc>
        <w:tc>
          <w:tcPr>
            <w:tcW w:w="4788" w:type="dxa"/>
          </w:tcPr>
          <w:p w14:paraId="7D2757CC" w14:textId="77777777" w:rsidR="005F0D29" w:rsidRPr="009021C8" w:rsidRDefault="005F0D29" w:rsidP="00EE629A">
            <w:pPr>
              <w:rPr>
                <w:rFonts w:ascii="Times New Roman" w:hAnsi="Times New Roman" w:cs="Times New Roman"/>
                <w:sz w:val="24"/>
                <w:szCs w:val="24"/>
                <w:lang w:val="ru-RU"/>
              </w:rPr>
            </w:pPr>
          </w:p>
        </w:tc>
      </w:tr>
      <w:tr w:rsidR="005F0D29" w:rsidRPr="00E002EC" w14:paraId="56FDE76B" w14:textId="77777777" w:rsidTr="00EE629A">
        <w:tc>
          <w:tcPr>
            <w:tcW w:w="4788" w:type="dxa"/>
          </w:tcPr>
          <w:p w14:paraId="2A04C465"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Сведения об изменении соискателем фамилии, имени, отчества:</w:t>
            </w:r>
            <w:r w:rsidRPr="009021C8">
              <w:rPr>
                <w:rFonts w:ascii="Times New Roman" w:hAnsi="Times New Roman" w:cs="Times New Roman"/>
                <w:sz w:val="24"/>
                <w:szCs w:val="24"/>
                <w:lang w:val="ru-RU"/>
              </w:rPr>
              <w:br/>
            </w:r>
          </w:p>
        </w:tc>
        <w:tc>
          <w:tcPr>
            <w:tcW w:w="4788" w:type="dxa"/>
          </w:tcPr>
          <w:p w14:paraId="13EF1B7B"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фамилия, имя, отчество (при наличии) до изменения</w:t>
            </w:r>
          </w:p>
        </w:tc>
      </w:tr>
      <w:tr w:rsidR="005F0D29" w:rsidRPr="00E002EC" w14:paraId="71953F0A" w14:textId="77777777" w:rsidTr="00EE629A">
        <w:tc>
          <w:tcPr>
            <w:tcW w:w="4788" w:type="dxa"/>
          </w:tcPr>
          <w:p w14:paraId="65A3D460" w14:textId="77777777" w:rsidR="005F0D29" w:rsidRPr="009021C8" w:rsidRDefault="005F0D29" w:rsidP="00EE629A">
            <w:pPr>
              <w:jc w:val="right"/>
              <w:rPr>
                <w:rFonts w:ascii="Times New Roman" w:hAnsi="Times New Roman" w:cs="Times New Roman"/>
                <w:i/>
                <w:sz w:val="24"/>
                <w:szCs w:val="24"/>
                <w:lang w:val="ru-RU"/>
              </w:rPr>
            </w:pPr>
            <w:r w:rsidRPr="009021C8">
              <w:rPr>
                <w:rFonts w:ascii="Times New Roman" w:hAnsi="Times New Roman" w:cs="Times New Roman"/>
                <w:i/>
                <w:sz w:val="24"/>
                <w:szCs w:val="24"/>
                <w:lang w:val="ru-RU"/>
              </w:rPr>
              <w:t>реквизиты записи акта гражданского состояния, подтверждающей изменение фамилии, имени, отчества (тип акта гражданского состояния (заключение брака, расторжение брака, перемена имени), номер записи, дата записи, наименование органа, которым произведена государственная регистрация акта гражданского состояния)</w:t>
            </w:r>
          </w:p>
        </w:tc>
        <w:tc>
          <w:tcPr>
            <w:tcW w:w="4788" w:type="dxa"/>
          </w:tcPr>
          <w:p w14:paraId="59176547" w14:textId="77777777" w:rsidR="005F0D29" w:rsidRPr="009021C8" w:rsidRDefault="005F0D29" w:rsidP="00EE629A">
            <w:pPr>
              <w:rPr>
                <w:rFonts w:ascii="Times New Roman" w:hAnsi="Times New Roman" w:cs="Times New Roman"/>
                <w:sz w:val="24"/>
                <w:szCs w:val="24"/>
                <w:lang w:val="ru-RU"/>
              </w:rPr>
            </w:pPr>
          </w:p>
        </w:tc>
      </w:tr>
      <w:tr w:rsidR="005F0D29" w:rsidRPr="009021C8" w14:paraId="599AA5C5" w14:textId="77777777" w:rsidTr="00EE629A">
        <w:tc>
          <w:tcPr>
            <w:tcW w:w="4788" w:type="dxa"/>
          </w:tcPr>
          <w:p w14:paraId="05A05234"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Сведения о документе, удостоверяющем личность гражданина Российской Федерации на территории Российской Федерации, либо документе или отметке в документах, удостоверяющих личность, подтверждающих право иностранного гражданина и лица без гражданства на пребывание (проживание) в Российской Федерации:</w:t>
            </w:r>
          </w:p>
        </w:tc>
        <w:tc>
          <w:tcPr>
            <w:tcW w:w="4788" w:type="dxa"/>
          </w:tcPr>
          <w:p w14:paraId="727E5A32" w14:textId="77777777" w:rsidR="005F0D29"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вид: __________</w:t>
            </w:r>
            <w:r w:rsidRPr="009021C8">
              <w:rPr>
                <w:rFonts w:ascii="Times New Roman" w:hAnsi="Times New Roman" w:cs="Times New Roman"/>
                <w:sz w:val="24"/>
                <w:szCs w:val="24"/>
                <w:lang w:val="ru-RU"/>
              </w:rPr>
              <w:t xml:space="preserve">, серия: ________________, номер: ________________, </w:t>
            </w:r>
          </w:p>
          <w:p w14:paraId="7457310A" w14:textId="77777777" w:rsidR="005F0D29"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 xml:space="preserve">дата выдачи: «___» __________ ____ г.; </w:t>
            </w:r>
          </w:p>
          <w:p w14:paraId="500136A8" w14:textId="77777777" w:rsidR="005F0D29" w:rsidRPr="009021C8" w:rsidRDefault="005F0D29" w:rsidP="00EE629A">
            <w:pPr>
              <w:rPr>
                <w:rFonts w:ascii="Times New Roman" w:hAnsi="Times New Roman" w:cs="Times New Roman"/>
                <w:sz w:val="24"/>
                <w:szCs w:val="24"/>
                <w:lang w:val="ru-RU"/>
              </w:rPr>
            </w:pPr>
            <w:r w:rsidRPr="009021C8">
              <w:rPr>
                <w:rFonts w:ascii="Times New Roman" w:hAnsi="Times New Roman" w:cs="Times New Roman"/>
                <w:sz w:val="24"/>
                <w:szCs w:val="24"/>
                <w:lang w:val="ru-RU"/>
              </w:rPr>
              <w:t>кем выдан: ________________</w:t>
            </w:r>
            <w:r w:rsidRPr="009021C8">
              <w:rPr>
                <w:rFonts w:ascii="Times New Roman" w:hAnsi="Times New Roman" w:cs="Times New Roman"/>
                <w:sz w:val="24"/>
                <w:szCs w:val="24"/>
                <w:lang w:val="ru-RU"/>
              </w:rPr>
              <w:br/>
            </w:r>
          </w:p>
        </w:tc>
      </w:tr>
    </w:tbl>
    <w:p w14:paraId="1CD64F22" w14:textId="77777777" w:rsidR="005F0D29" w:rsidRDefault="005F0D29" w:rsidP="005F0D29">
      <w:pPr>
        <w:rPr>
          <w:rFonts w:ascii="Times New Roman" w:hAnsi="Times New Roman" w:cs="Times New Roman"/>
          <w:lang w:val="ru-RU"/>
        </w:rPr>
      </w:pPr>
    </w:p>
    <w:p w14:paraId="64A699A6" w14:textId="77777777" w:rsidR="005F0D29" w:rsidRPr="001945FB" w:rsidRDefault="005F0D29" w:rsidP="005F0D29">
      <w:pPr>
        <w:jc w:val="center"/>
        <w:rPr>
          <w:rFonts w:ascii="Times New Roman" w:hAnsi="Times New Roman" w:cs="Times New Roman"/>
          <w:b/>
          <w:sz w:val="28"/>
          <w:szCs w:val="28"/>
          <w:lang w:val="ru-RU"/>
        </w:rPr>
      </w:pPr>
      <w:r w:rsidRPr="001945FB">
        <w:rPr>
          <w:rFonts w:ascii="Times New Roman" w:hAnsi="Times New Roman" w:cs="Times New Roman"/>
          <w:b/>
          <w:sz w:val="28"/>
          <w:szCs w:val="28"/>
          <w:lang w:val="ru-RU"/>
        </w:rPr>
        <w:t>Сведения о наличии ученой степени доктора наук</w:t>
      </w:r>
      <w:r w:rsidRPr="001945FB">
        <w:rPr>
          <w:rFonts w:ascii="Times New Roman" w:hAnsi="Times New Roman" w:cs="Times New Roman"/>
          <w:b/>
          <w:sz w:val="28"/>
          <w:szCs w:val="28"/>
          <w:lang w:val="ru-RU"/>
        </w:rPr>
        <w:br/>
      </w:r>
    </w:p>
    <w:tbl>
      <w:tblPr>
        <w:tblStyle w:val="aff0"/>
        <w:tblW w:w="0" w:type="auto"/>
        <w:tblLook w:val="04A0" w:firstRow="1" w:lastRow="0" w:firstColumn="1" w:lastColumn="0" w:noHBand="0" w:noVBand="1"/>
      </w:tblPr>
      <w:tblGrid>
        <w:gridCol w:w="5283"/>
        <w:gridCol w:w="4293"/>
      </w:tblGrid>
      <w:tr w:rsidR="005F0D29" w:rsidRPr="00320371" w14:paraId="75F77E54" w14:textId="77777777" w:rsidTr="00EE629A">
        <w:tc>
          <w:tcPr>
            <w:tcW w:w="5283" w:type="dxa"/>
          </w:tcPr>
          <w:p w14:paraId="66616E63" w14:textId="77777777" w:rsidR="005F0D29" w:rsidRPr="00993E8F" w:rsidRDefault="005F0D29" w:rsidP="00EE629A">
            <w:pPr>
              <w:rPr>
                <w:rFonts w:ascii="Times New Roman" w:hAnsi="Times New Roman" w:cs="Times New Roman"/>
                <w:sz w:val="24"/>
                <w:szCs w:val="24"/>
                <w:lang w:val="ru-RU"/>
              </w:rPr>
            </w:pPr>
            <w:r w:rsidRPr="00993E8F">
              <w:rPr>
                <w:rFonts w:ascii="Times New Roman" w:hAnsi="Times New Roman" w:cs="Times New Roman"/>
                <w:sz w:val="24"/>
                <w:szCs w:val="24"/>
                <w:lang w:val="ru-RU"/>
              </w:rPr>
              <w:t>Страна присуждения ученой степени:</w:t>
            </w:r>
          </w:p>
        </w:tc>
        <w:tc>
          <w:tcPr>
            <w:tcW w:w="4293" w:type="dxa"/>
          </w:tcPr>
          <w:p w14:paraId="42D4BA2F" w14:textId="77777777" w:rsidR="005F0D29" w:rsidRPr="00993E8F" w:rsidRDefault="005F0D29" w:rsidP="00EE629A">
            <w:pPr>
              <w:rPr>
                <w:rFonts w:ascii="Times New Roman" w:hAnsi="Times New Roman" w:cs="Times New Roman"/>
                <w:sz w:val="24"/>
                <w:szCs w:val="24"/>
                <w:lang w:val="ru-RU"/>
              </w:rPr>
            </w:pPr>
          </w:p>
        </w:tc>
      </w:tr>
      <w:tr w:rsidR="005F0D29" w:rsidRPr="00320371" w14:paraId="3A4D421E" w14:textId="77777777" w:rsidTr="00EE629A">
        <w:tc>
          <w:tcPr>
            <w:tcW w:w="5283" w:type="dxa"/>
          </w:tcPr>
          <w:p w14:paraId="32B653E1" w14:textId="77777777" w:rsidR="005F0D29" w:rsidRPr="00993E8F"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Н</w:t>
            </w:r>
            <w:r w:rsidRPr="00993E8F">
              <w:rPr>
                <w:rFonts w:ascii="Times New Roman" w:hAnsi="Times New Roman" w:cs="Times New Roman"/>
                <w:sz w:val="24"/>
                <w:szCs w:val="24"/>
                <w:lang w:val="ru-RU"/>
              </w:rPr>
              <w:t>аименование ученой степени</w:t>
            </w:r>
            <w:r w:rsidRPr="00993E8F">
              <w:rPr>
                <w:rFonts w:ascii="Times New Roman" w:hAnsi="Times New Roman" w:cs="Times New Roman"/>
                <w:sz w:val="24"/>
                <w:szCs w:val="24"/>
                <w:lang w:val="ru-RU"/>
              </w:rPr>
              <w:br/>
            </w:r>
          </w:p>
        </w:tc>
        <w:tc>
          <w:tcPr>
            <w:tcW w:w="4293" w:type="dxa"/>
          </w:tcPr>
          <w:p w14:paraId="17BC9FDB" w14:textId="77777777" w:rsidR="005F0D29" w:rsidRPr="00993E8F" w:rsidRDefault="005F0D29" w:rsidP="00EE629A">
            <w:pPr>
              <w:rPr>
                <w:rFonts w:ascii="Times New Roman" w:hAnsi="Times New Roman" w:cs="Times New Roman"/>
                <w:sz w:val="24"/>
                <w:szCs w:val="24"/>
                <w:lang w:val="ru-RU"/>
              </w:rPr>
            </w:pPr>
          </w:p>
        </w:tc>
      </w:tr>
      <w:tr w:rsidR="005F0D29" w:rsidRPr="00993E8F" w14:paraId="236546E6" w14:textId="77777777" w:rsidTr="00EE629A">
        <w:tc>
          <w:tcPr>
            <w:tcW w:w="5283" w:type="dxa"/>
          </w:tcPr>
          <w:p w14:paraId="40EE3D29" w14:textId="77777777" w:rsidR="005F0D29" w:rsidRPr="00993E8F" w:rsidRDefault="005F0D29" w:rsidP="00EE629A">
            <w:pPr>
              <w:rPr>
                <w:rFonts w:ascii="Times New Roman" w:hAnsi="Times New Roman" w:cs="Times New Roman"/>
                <w:sz w:val="24"/>
                <w:szCs w:val="24"/>
                <w:lang w:val="ru-RU"/>
              </w:rPr>
            </w:pPr>
            <w:r w:rsidRPr="00510060">
              <w:rPr>
                <w:rFonts w:ascii="Times New Roman" w:hAnsi="Times New Roman" w:cs="Times New Roman"/>
                <w:sz w:val="24"/>
                <w:szCs w:val="24"/>
                <w:lang w:val="ru-RU"/>
              </w:rPr>
              <w:t>Наименование органа или организации, выдавших диплом</w:t>
            </w:r>
            <w:r>
              <w:rPr>
                <w:rFonts w:ascii="Times New Roman" w:hAnsi="Times New Roman" w:cs="Times New Roman"/>
                <w:sz w:val="24"/>
                <w:szCs w:val="24"/>
                <w:lang w:val="ru-RU"/>
              </w:rPr>
              <w:t xml:space="preserve"> </w:t>
            </w:r>
            <w:r w:rsidRPr="00510060">
              <w:rPr>
                <w:rFonts w:ascii="Times New Roman" w:hAnsi="Times New Roman" w:cs="Times New Roman"/>
                <w:sz w:val="24"/>
                <w:szCs w:val="24"/>
                <w:lang w:val="ru-RU"/>
              </w:rPr>
              <w:t>об учёной степени</w:t>
            </w:r>
          </w:p>
        </w:tc>
        <w:tc>
          <w:tcPr>
            <w:tcW w:w="4293" w:type="dxa"/>
          </w:tcPr>
          <w:p w14:paraId="0EAD1395" w14:textId="77777777" w:rsidR="005F0D29" w:rsidRPr="00510060" w:rsidRDefault="005F0D29" w:rsidP="00EE629A">
            <w:pPr>
              <w:rPr>
                <w:rFonts w:ascii="Times New Roman" w:hAnsi="Times New Roman" w:cs="Times New Roman"/>
                <w:i/>
                <w:sz w:val="24"/>
                <w:szCs w:val="24"/>
                <w:lang w:val="ru-RU"/>
              </w:rPr>
            </w:pPr>
            <w:r w:rsidRPr="00510060">
              <w:rPr>
                <w:rFonts w:ascii="Times New Roman" w:hAnsi="Times New Roman" w:cs="Times New Roman"/>
                <w:i/>
                <w:sz w:val="24"/>
                <w:szCs w:val="24"/>
                <w:lang w:val="ru-RU"/>
              </w:rPr>
              <w:t>ПРИМЕР: Министерство образования и науки Российской</w:t>
            </w:r>
          </w:p>
          <w:p w14:paraId="20D4EBC2" w14:textId="77777777" w:rsidR="005F0D29" w:rsidRPr="00993E8F" w:rsidRDefault="005F0D29" w:rsidP="00EE629A">
            <w:pPr>
              <w:rPr>
                <w:rFonts w:ascii="Times New Roman" w:hAnsi="Times New Roman" w:cs="Times New Roman"/>
                <w:sz w:val="24"/>
                <w:szCs w:val="24"/>
                <w:lang w:val="ru-RU"/>
              </w:rPr>
            </w:pPr>
            <w:r w:rsidRPr="00510060">
              <w:rPr>
                <w:rFonts w:ascii="Times New Roman" w:hAnsi="Times New Roman" w:cs="Times New Roman"/>
                <w:i/>
                <w:sz w:val="24"/>
                <w:szCs w:val="24"/>
                <w:lang w:val="ru-RU"/>
              </w:rPr>
              <w:t>Федерации</w:t>
            </w:r>
          </w:p>
        </w:tc>
      </w:tr>
      <w:tr w:rsidR="005F0D29" w:rsidRPr="00E002EC" w14:paraId="472B805E" w14:textId="77777777" w:rsidTr="00EE629A">
        <w:tc>
          <w:tcPr>
            <w:tcW w:w="5283" w:type="dxa"/>
          </w:tcPr>
          <w:p w14:paraId="7F5D9BB9" w14:textId="77777777" w:rsidR="005F0D29" w:rsidRPr="00993E8F"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Н</w:t>
            </w:r>
            <w:r w:rsidRPr="00993E8F">
              <w:rPr>
                <w:rFonts w:ascii="Times New Roman" w:hAnsi="Times New Roman" w:cs="Times New Roman"/>
                <w:sz w:val="24"/>
                <w:szCs w:val="24"/>
                <w:lang w:val="ru-RU"/>
              </w:rPr>
              <w:t xml:space="preserve">омер приказа/решения о выдаче диплома (при наличии) </w:t>
            </w:r>
            <w:r w:rsidRPr="00993E8F">
              <w:rPr>
                <w:rFonts w:ascii="Times New Roman" w:hAnsi="Times New Roman" w:cs="Times New Roman"/>
                <w:sz w:val="24"/>
                <w:szCs w:val="24"/>
                <w:lang w:val="ru-RU"/>
              </w:rPr>
              <w:br/>
            </w:r>
          </w:p>
        </w:tc>
        <w:tc>
          <w:tcPr>
            <w:tcW w:w="4293" w:type="dxa"/>
          </w:tcPr>
          <w:p w14:paraId="452C14EC" w14:textId="77777777" w:rsidR="005F0D29" w:rsidRPr="00993E8F" w:rsidRDefault="005F0D29" w:rsidP="00EE629A">
            <w:pPr>
              <w:rPr>
                <w:rFonts w:ascii="Times New Roman" w:hAnsi="Times New Roman" w:cs="Times New Roman"/>
                <w:sz w:val="24"/>
                <w:szCs w:val="24"/>
                <w:lang w:val="ru-RU"/>
              </w:rPr>
            </w:pPr>
          </w:p>
        </w:tc>
      </w:tr>
      <w:tr w:rsidR="005F0D29" w:rsidRPr="00E002EC" w14:paraId="43CE8A86" w14:textId="77777777" w:rsidTr="00EE629A">
        <w:tc>
          <w:tcPr>
            <w:tcW w:w="5283" w:type="dxa"/>
          </w:tcPr>
          <w:p w14:paraId="6AE87FCC" w14:textId="77777777" w:rsidR="005F0D29" w:rsidRPr="00993E8F" w:rsidRDefault="005F0D29" w:rsidP="00EE629A">
            <w:pPr>
              <w:rPr>
                <w:rFonts w:ascii="Times New Roman" w:hAnsi="Times New Roman" w:cs="Times New Roman"/>
                <w:sz w:val="24"/>
                <w:szCs w:val="24"/>
                <w:lang w:val="ru-RU"/>
              </w:rPr>
            </w:pPr>
            <w:r w:rsidRPr="00993E8F">
              <w:rPr>
                <w:rFonts w:ascii="Times New Roman" w:hAnsi="Times New Roman" w:cs="Times New Roman"/>
                <w:sz w:val="24"/>
                <w:szCs w:val="24"/>
                <w:lang w:val="ru-RU"/>
              </w:rPr>
              <w:t>дата приказа/решения о выдаче диплома</w:t>
            </w:r>
          </w:p>
        </w:tc>
        <w:tc>
          <w:tcPr>
            <w:tcW w:w="4293" w:type="dxa"/>
          </w:tcPr>
          <w:p w14:paraId="747B934B" w14:textId="77777777" w:rsidR="005F0D29" w:rsidRPr="00993E8F" w:rsidRDefault="005F0D29" w:rsidP="00EE629A">
            <w:pPr>
              <w:rPr>
                <w:rFonts w:ascii="Times New Roman" w:hAnsi="Times New Roman" w:cs="Times New Roman"/>
                <w:sz w:val="24"/>
                <w:szCs w:val="24"/>
                <w:lang w:val="ru-RU"/>
              </w:rPr>
            </w:pPr>
          </w:p>
        </w:tc>
      </w:tr>
      <w:tr w:rsidR="005F0D29" w:rsidRPr="00993E8F" w14:paraId="019B4D95" w14:textId="77777777" w:rsidTr="00EE629A">
        <w:tc>
          <w:tcPr>
            <w:tcW w:w="5283" w:type="dxa"/>
          </w:tcPr>
          <w:p w14:paraId="65A50E45" w14:textId="77777777" w:rsidR="005F0D29" w:rsidRPr="00993E8F" w:rsidRDefault="005F0D29" w:rsidP="00EE629A">
            <w:pPr>
              <w:rPr>
                <w:rFonts w:ascii="Times New Roman" w:hAnsi="Times New Roman" w:cs="Times New Roman"/>
                <w:sz w:val="24"/>
                <w:szCs w:val="24"/>
                <w:lang w:val="ru-RU"/>
              </w:rPr>
            </w:pPr>
            <w:r w:rsidRPr="00993E8F">
              <w:rPr>
                <w:rFonts w:ascii="Times New Roman" w:hAnsi="Times New Roman" w:cs="Times New Roman"/>
                <w:sz w:val="24"/>
                <w:szCs w:val="24"/>
                <w:lang w:val="ru-RU"/>
              </w:rPr>
              <w:t>серия диплома (при наличии)</w:t>
            </w:r>
          </w:p>
        </w:tc>
        <w:tc>
          <w:tcPr>
            <w:tcW w:w="4293" w:type="dxa"/>
          </w:tcPr>
          <w:p w14:paraId="082153DF" w14:textId="77777777" w:rsidR="005F0D29" w:rsidRPr="00993E8F" w:rsidRDefault="005F0D29" w:rsidP="00EE629A">
            <w:pPr>
              <w:rPr>
                <w:rFonts w:ascii="Times New Roman" w:hAnsi="Times New Roman" w:cs="Times New Roman"/>
                <w:sz w:val="24"/>
                <w:szCs w:val="24"/>
                <w:lang w:val="ru-RU"/>
              </w:rPr>
            </w:pPr>
          </w:p>
        </w:tc>
      </w:tr>
      <w:tr w:rsidR="005F0D29" w:rsidRPr="00E002EC" w14:paraId="32B82068" w14:textId="77777777" w:rsidTr="00EE629A">
        <w:tc>
          <w:tcPr>
            <w:tcW w:w="5283" w:type="dxa"/>
          </w:tcPr>
          <w:p w14:paraId="3DFC101E" w14:textId="77777777" w:rsidR="005F0D29" w:rsidRPr="00993E8F"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 xml:space="preserve">серия и </w:t>
            </w:r>
            <w:r w:rsidRPr="00993E8F">
              <w:rPr>
                <w:rFonts w:ascii="Times New Roman" w:hAnsi="Times New Roman" w:cs="Times New Roman"/>
                <w:sz w:val="24"/>
                <w:szCs w:val="24"/>
                <w:lang w:val="ru-RU"/>
              </w:rPr>
              <w:t>номер диплома (при наличии)</w:t>
            </w:r>
            <w:r w:rsidRPr="00993E8F">
              <w:rPr>
                <w:rFonts w:ascii="Times New Roman" w:hAnsi="Times New Roman" w:cs="Times New Roman"/>
                <w:sz w:val="24"/>
                <w:szCs w:val="24"/>
                <w:lang w:val="ru-RU"/>
              </w:rPr>
              <w:br/>
            </w:r>
          </w:p>
        </w:tc>
        <w:tc>
          <w:tcPr>
            <w:tcW w:w="4293" w:type="dxa"/>
          </w:tcPr>
          <w:p w14:paraId="0A031137" w14:textId="77777777" w:rsidR="005F0D29" w:rsidRPr="00993E8F" w:rsidRDefault="005F0D29" w:rsidP="00EE629A">
            <w:pPr>
              <w:rPr>
                <w:rFonts w:ascii="Times New Roman" w:hAnsi="Times New Roman" w:cs="Times New Roman"/>
                <w:sz w:val="24"/>
                <w:szCs w:val="24"/>
                <w:lang w:val="ru-RU"/>
              </w:rPr>
            </w:pPr>
          </w:p>
        </w:tc>
      </w:tr>
    </w:tbl>
    <w:p w14:paraId="5CBFFCD0" w14:textId="77777777" w:rsidR="005F0D29" w:rsidRDefault="005F0D29" w:rsidP="005F0D29">
      <w:pPr>
        <w:rPr>
          <w:rFonts w:ascii="Times New Roman" w:hAnsi="Times New Roman" w:cs="Times New Roman"/>
          <w:lang w:val="ru-RU"/>
        </w:rPr>
      </w:pPr>
    </w:p>
    <w:p w14:paraId="4C5298E5" w14:textId="77777777" w:rsidR="005F0D29" w:rsidRPr="001945FB" w:rsidRDefault="005F0D29" w:rsidP="005F0D29">
      <w:pPr>
        <w:jc w:val="center"/>
        <w:rPr>
          <w:rFonts w:ascii="Times New Roman" w:hAnsi="Times New Roman" w:cs="Times New Roman"/>
          <w:b/>
          <w:sz w:val="28"/>
          <w:szCs w:val="28"/>
          <w:lang w:val="ru-RU"/>
        </w:rPr>
      </w:pPr>
      <w:r w:rsidRPr="001945FB">
        <w:rPr>
          <w:rFonts w:ascii="Times New Roman" w:hAnsi="Times New Roman" w:cs="Times New Roman"/>
          <w:b/>
          <w:sz w:val="28"/>
          <w:szCs w:val="28"/>
          <w:lang w:val="ru-RU"/>
        </w:rPr>
        <w:t>Сведения о наличии ученого звания доцента</w:t>
      </w:r>
      <w:r w:rsidRPr="001945FB">
        <w:rPr>
          <w:rFonts w:ascii="Times New Roman" w:hAnsi="Times New Roman" w:cs="Times New Roman"/>
          <w:b/>
          <w:sz w:val="28"/>
          <w:szCs w:val="28"/>
          <w:lang w:val="ru-RU"/>
        </w:rPr>
        <w:br/>
      </w:r>
    </w:p>
    <w:tbl>
      <w:tblPr>
        <w:tblStyle w:val="aff0"/>
        <w:tblW w:w="0" w:type="auto"/>
        <w:tblLook w:val="04A0" w:firstRow="1" w:lastRow="0" w:firstColumn="1" w:lastColumn="0" w:noHBand="0" w:noVBand="1"/>
      </w:tblPr>
      <w:tblGrid>
        <w:gridCol w:w="5283"/>
        <w:gridCol w:w="4293"/>
      </w:tblGrid>
      <w:tr w:rsidR="005F0D29" w:rsidRPr="00320371" w14:paraId="4B16DEE3" w14:textId="77777777" w:rsidTr="00EE629A">
        <w:tc>
          <w:tcPr>
            <w:tcW w:w="5283" w:type="dxa"/>
          </w:tcPr>
          <w:p w14:paraId="17C06129" w14:textId="77777777" w:rsidR="005F0D29" w:rsidRPr="00993E8F" w:rsidRDefault="005F0D29" w:rsidP="00EE629A">
            <w:pPr>
              <w:rPr>
                <w:rFonts w:ascii="Times New Roman" w:hAnsi="Times New Roman" w:cs="Times New Roman"/>
                <w:sz w:val="24"/>
                <w:szCs w:val="24"/>
                <w:lang w:val="ru-RU"/>
              </w:rPr>
            </w:pPr>
            <w:r w:rsidRPr="00993E8F">
              <w:rPr>
                <w:rFonts w:ascii="Times New Roman" w:hAnsi="Times New Roman" w:cs="Times New Roman"/>
                <w:sz w:val="24"/>
                <w:szCs w:val="24"/>
                <w:lang w:val="ru-RU"/>
              </w:rPr>
              <w:t xml:space="preserve">Страна </w:t>
            </w:r>
            <w:r>
              <w:rPr>
                <w:rFonts w:ascii="Times New Roman" w:hAnsi="Times New Roman" w:cs="Times New Roman"/>
                <w:sz w:val="24"/>
                <w:szCs w:val="24"/>
                <w:lang w:val="ru-RU"/>
              </w:rPr>
              <w:t>присвоения ученого звания</w:t>
            </w:r>
            <w:r w:rsidRPr="00993E8F">
              <w:rPr>
                <w:rFonts w:ascii="Times New Roman" w:hAnsi="Times New Roman" w:cs="Times New Roman"/>
                <w:sz w:val="24"/>
                <w:szCs w:val="24"/>
                <w:lang w:val="ru-RU"/>
              </w:rPr>
              <w:t>:</w:t>
            </w:r>
          </w:p>
        </w:tc>
        <w:tc>
          <w:tcPr>
            <w:tcW w:w="4293" w:type="dxa"/>
          </w:tcPr>
          <w:p w14:paraId="4A5C1ED0" w14:textId="77777777" w:rsidR="005F0D29" w:rsidRPr="00993E8F" w:rsidRDefault="005F0D29" w:rsidP="00EE629A">
            <w:pPr>
              <w:rPr>
                <w:rFonts w:ascii="Times New Roman" w:hAnsi="Times New Roman" w:cs="Times New Roman"/>
                <w:sz w:val="24"/>
                <w:szCs w:val="24"/>
                <w:lang w:val="ru-RU"/>
              </w:rPr>
            </w:pPr>
          </w:p>
        </w:tc>
      </w:tr>
      <w:tr w:rsidR="005F0D29" w:rsidRPr="00320371" w14:paraId="68A4FABF" w14:textId="77777777" w:rsidTr="00EE629A">
        <w:tc>
          <w:tcPr>
            <w:tcW w:w="5283" w:type="dxa"/>
          </w:tcPr>
          <w:p w14:paraId="477195B0" w14:textId="77777777" w:rsidR="005F0D29" w:rsidRPr="00993E8F"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Н</w:t>
            </w:r>
            <w:r w:rsidRPr="00993E8F">
              <w:rPr>
                <w:rFonts w:ascii="Times New Roman" w:hAnsi="Times New Roman" w:cs="Times New Roman"/>
                <w:sz w:val="24"/>
                <w:szCs w:val="24"/>
                <w:lang w:val="ru-RU"/>
              </w:rPr>
              <w:t>аименование ученой степени</w:t>
            </w:r>
            <w:r w:rsidRPr="00993E8F">
              <w:rPr>
                <w:rFonts w:ascii="Times New Roman" w:hAnsi="Times New Roman" w:cs="Times New Roman"/>
                <w:sz w:val="24"/>
                <w:szCs w:val="24"/>
                <w:lang w:val="ru-RU"/>
              </w:rPr>
              <w:br/>
            </w:r>
          </w:p>
        </w:tc>
        <w:tc>
          <w:tcPr>
            <w:tcW w:w="4293" w:type="dxa"/>
          </w:tcPr>
          <w:p w14:paraId="6B885800" w14:textId="77777777" w:rsidR="005F0D29" w:rsidRPr="00993E8F" w:rsidRDefault="005F0D29" w:rsidP="00EE629A">
            <w:pPr>
              <w:rPr>
                <w:rFonts w:ascii="Times New Roman" w:hAnsi="Times New Roman" w:cs="Times New Roman"/>
                <w:sz w:val="24"/>
                <w:szCs w:val="24"/>
                <w:lang w:val="ru-RU"/>
              </w:rPr>
            </w:pPr>
          </w:p>
        </w:tc>
      </w:tr>
      <w:tr w:rsidR="005F0D29" w:rsidRPr="00993E8F" w14:paraId="5408C7E6" w14:textId="77777777" w:rsidTr="00EE629A">
        <w:tc>
          <w:tcPr>
            <w:tcW w:w="5283" w:type="dxa"/>
          </w:tcPr>
          <w:p w14:paraId="1C34703E" w14:textId="77777777" w:rsidR="005F0D29" w:rsidRPr="00320371" w:rsidRDefault="005F0D29" w:rsidP="00EE629A">
            <w:pPr>
              <w:rPr>
                <w:rFonts w:ascii="Times New Roman" w:hAnsi="Times New Roman" w:cs="Times New Roman"/>
                <w:sz w:val="24"/>
                <w:szCs w:val="24"/>
                <w:lang w:val="ru-RU"/>
              </w:rPr>
            </w:pPr>
            <w:r w:rsidRPr="00510060">
              <w:rPr>
                <w:rFonts w:ascii="Times New Roman" w:hAnsi="Times New Roman" w:cs="Times New Roman"/>
                <w:sz w:val="24"/>
                <w:szCs w:val="24"/>
                <w:lang w:val="ru-RU"/>
              </w:rPr>
              <w:t xml:space="preserve">Наименование органа </w:t>
            </w:r>
            <w:r w:rsidRPr="00320371">
              <w:rPr>
                <w:rFonts w:ascii="Times New Roman" w:hAnsi="Times New Roman" w:cs="Times New Roman"/>
                <w:sz w:val="24"/>
                <w:szCs w:val="24"/>
                <w:lang w:val="ru-RU"/>
              </w:rPr>
              <w:t>присвоившего ученое звание</w:t>
            </w:r>
          </w:p>
        </w:tc>
        <w:tc>
          <w:tcPr>
            <w:tcW w:w="4293" w:type="dxa"/>
          </w:tcPr>
          <w:p w14:paraId="22C2C1DB" w14:textId="77777777" w:rsidR="005F0D29" w:rsidRPr="00510060" w:rsidRDefault="005F0D29" w:rsidP="00EE629A">
            <w:pPr>
              <w:rPr>
                <w:rFonts w:ascii="Times New Roman" w:hAnsi="Times New Roman" w:cs="Times New Roman"/>
                <w:i/>
                <w:sz w:val="24"/>
                <w:szCs w:val="24"/>
                <w:lang w:val="ru-RU"/>
              </w:rPr>
            </w:pPr>
            <w:r w:rsidRPr="00510060">
              <w:rPr>
                <w:rFonts w:ascii="Times New Roman" w:hAnsi="Times New Roman" w:cs="Times New Roman"/>
                <w:i/>
                <w:sz w:val="24"/>
                <w:szCs w:val="24"/>
                <w:lang w:val="ru-RU"/>
              </w:rPr>
              <w:t>ПРИМЕР: Министерство образования и науки Российской</w:t>
            </w:r>
          </w:p>
          <w:p w14:paraId="2493C567" w14:textId="77777777" w:rsidR="005F0D29" w:rsidRPr="00993E8F" w:rsidRDefault="005F0D29" w:rsidP="00EE629A">
            <w:pPr>
              <w:rPr>
                <w:rFonts w:ascii="Times New Roman" w:hAnsi="Times New Roman" w:cs="Times New Roman"/>
                <w:sz w:val="24"/>
                <w:szCs w:val="24"/>
                <w:lang w:val="ru-RU"/>
              </w:rPr>
            </w:pPr>
            <w:r w:rsidRPr="00510060">
              <w:rPr>
                <w:rFonts w:ascii="Times New Roman" w:hAnsi="Times New Roman" w:cs="Times New Roman"/>
                <w:i/>
                <w:sz w:val="24"/>
                <w:szCs w:val="24"/>
                <w:lang w:val="ru-RU"/>
              </w:rPr>
              <w:t>Федерации</w:t>
            </w:r>
          </w:p>
        </w:tc>
      </w:tr>
      <w:tr w:rsidR="005F0D29" w:rsidRPr="00E002EC" w14:paraId="393A4D36" w14:textId="77777777" w:rsidTr="00EE629A">
        <w:tc>
          <w:tcPr>
            <w:tcW w:w="5283" w:type="dxa"/>
          </w:tcPr>
          <w:p w14:paraId="6FE9A755" w14:textId="77777777" w:rsidR="005F0D29" w:rsidRPr="00320371"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Н</w:t>
            </w:r>
            <w:r w:rsidRPr="00993E8F">
              <w:rPr>
                <w:rFonts w:ascii="Times New Roman" w:hAnsi="Times New Roman" w:cs="Times New Roman"/>
                <w:sz w:val="24"/>
                <w:szCs w:val="24"/>
                <w:lang w:val="ru-RU"/>
              </w:rPr>
              <w:t xml:space="preserve">омер </w:t>
            </w:r>
            <w:r w:rsidRPr="00320371">
              <w:rPr>
                <w:rFonts w:ascii="Times New Roman" w:hAnsi="Times New Roman" w:cs="Times New Roman"/>
                <w:sz w:val="24"/>
                <w:szCs w:val="24"/>
                <w:lang w:val="ru-RU"/>
              </w:rPr>
              <w:t>приказа/решения о присвоении ученого звания</w:t>
            </w:r>
          </w:p>
        </w:tc>
        <w:tc>
          <w:tcPr>
            <w:tcW w:w="4293" w:type="dxa"/>
          </w:tcPr>
          <w:p w14:paraId="71C54D7B" w14:textId="77777777" w:rsidR="005F0D29" w:rsidRPr="00993E8F" w:rsidRDefault="005F0D29" w:rsidP="00EE629A">
            <w:pPr>
              <w:rPr>
                <w:rFonts w:ascii="Times New Roman" w:hAnsi="Times New Roman" w:cs="Times New Roman"/>
                <w:sz w:val="24"/>
                <w:szCs w:val="24"/>
                <w:lang w:val="ru-RU"/>
              </w:rPr>
            </w:pPr>
          </w:p>
        </w:tc>
      </w:tr>
      <w:tr w:rsidR="005F0D29" w:rsidRPr="00E002EC" w14:paraId="31BA7CBE" w14:textId="77777777" w:rsidTr="00EE629A">
        <w:tc>
          <w:tcPr>
            <w:tcW w:w="5283" w:type="dxa"/>
          </w:tcPr>
          <w:p w14:paraId="0CB0EF41" w14:textId="77777777" w:rsidR="005F0D29" w:rsidRPr="00320371" w:rsidRDefault="005F0D29" w:rsidP="00EE629A">
            <w:pPr>
              <w:rPr>
                <w:rFonts w:ascii="Times New Roman" w:hAnsi="Times New Roman" w:cs="Times New Roman"/>
                <w:sz w:val="24"/>
                <w:szCs w:val="24"/>
                <w:lang w:val="ru-RU"/>
              </w:rPr>
            </w:pPr>
            <w:r w:rsidRPr="00993E8F">
              <w:rPr>
                <w:rFonts w:ascii="Times New Roman" w:hAnsi="Times New Roman" w:cs="Times New Roman"/>
                <w:sz w:val="24"/>
                <w:szCs w:val="24"/>
                <w:lang w:val="ru-RU"/>
              </w:rPr>
              <w:t xml:space="preserve">дата </w:t>
            </w:r>
            <w:r w:rsidRPr="00320371">
              <w:rPr>
                <w:rFonts w:ascii="Times New Roman" w:hAnsi="Times New Roman" w:cs="Times New Roman"/>
                <w:sz w:val="24"/>
                <w:szCs w:val="24"/>
                <w:lang w:val="ru-RU"/>
              </w:rPr>
              <w:t>приказа/решения о присвоении ученого звания</w:t>
            </w:r>
          </w:p>
        </w:tc>
        <w:tc>
          <w:tcPr>
            <w:tcW w:w="4293" w:type="dxa"/>
          </w:tcPr>
          <w:p w14:paraId="7AD753E5" w14:textId="77777777" w:rsidR="005F0D29" w:rsidRPr="00993E8F" w:rsidRDefault="005F0D29" w:rsidP="00EE629A">
            <w:pPr>
              <w:rPr>
                <w:rFonts w:ascii="Times New Roman" w:hAnsi="Times New Roman" w:cs="Times New Roman"/>
                <w:sz w:val="24"/>
                <w:szCs w:val="24"/>
                <w:lang w:val="ru-RU"/>
              </w:rPr>
            </w:pPr>
          </w:p>
        </w:tc>
      </w:tr>
      <w:tr w:rsidR="005F0D29" w:rsidRPr="00993E8F" w14:paraId="21B0133A" w14:textId="77777777" w:rsidTr="00EE629A">
        <w:tc>
          <w:tcPr>
            <w:tcW w:w="5283" w:type="dxa"/>
          </w:tcPr>
          <w:p w14:paraId="5A5044F0" w14:textId="77777777" w:rsidR="005F0D29" w:rsidRPr="00993E8F" w:rsidRDefault="005F0D29" w:rsidP="00EE629A">
            <w:pPr>
              <w:rPr>
                <w:rFonts w:ascii="Times New Roman" w:hAnsi="Times New Roman" w:cs="Times New Roman"/>
                <w:sz w:val="24"/>
                <w:szCs w:val="24"/>
                <w:lang w:val="ru-RU"/>
              </w:rPr>
            </w:pPr>
            <w:r w:rsidRPr="00993E8F">
              <w:rPr>
                <w:rFonts w:ascii="Times New Roman" w:hAnsi="Times New Roman" w:cs="Times New Roman"/>
                <w:sz w:val="24"/>
                <w:szCs w:val="24"/>
                <w:lang w:val="ru-RU"/>
              </w:rPr>
              <w:t xml:space="preserve">серия </w:t>
            </w:r>
            <w:r>
              <w:rPr>
                <w:rFonts w:ascii="Times New Roman" w:hAnsi="Times New Roman" w:cs="Times New Roman"/>
                <w:sz w:val="24"/>
                <w:szCs w:val="24"/>
                <w:lang w:val="ru-RU"/>
              </w:rPr>
              <w:t>аттестата</w:t>
            </w:r>
            <w:r w:rsidRPr="00993E8F">
              <w:rPr>
                <w:rFonts w:ascii="Times New Roman" w:hAnsi="Times New Roman" w:cs="Times New Roman"/>
                <w:sz w:val="24"/>
                <w:szCs w:val="24"/>
                <w:lang w:val="ru-RU"/>
              </w:rPr>
              <w:t xml:space="preserve"> (при наличии)</w:t>
            </w:r>
          </w:p>
        </w:tc>
        <w:tc>
          <w:tcPr>
            <w:tcW w:w="4293" w:type="dxa"/>
          </w:tcPr>
          <w:p w14:paraId="547182B4" w14:textId="77777777" w:rsidR="005F0D29" w:rsidRPr="00993E8F" w:rsidRDefault="005F0D29" w:rsidP="00EE629A">
            <w:pPr>
              <w:rPr>
                <w:rFonts w:ascii="Times New Roman" w:hAnsi="Times New Roman" w:cs="Times New Roman"/>
                <w:sz w:val="24"/>
                <w:szCs w:val="24"/>
                <w:lang w:val="ru-RU"/>
              </w:rPr>
            </w:pPr>
          </w:p>
        </w:tc>
      </w:tr>
      <w:tr w:rsidR="005F0D29" w:rsidRPr="00E002EC" w14:paraId="3C6DA60D" w14:textId="77777777" w:rsidTr="00EE629A">
        <w:tc>
          <w:tcPr>
            <w:tcW w:w="5283" w:type="dxa"/>
          </w:tcPr>
          <w:p w14:paraId="7ADE57C2" w14:textId="77777777" w:rsidR="005F0D29" w:rsidRPr="00993E8F"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 xml:space="preserve">серия и </w:t>
            </w:r>
            <w:r w:rsidRPr="00993E8F">
              <w:rPr>
                <w:rFonts w:ascii="Times New Roman" w:hAnsi="Times New Roman" w:cs="Times New Roman"/>
                <w:sz w:val="24"/>
                <w:szCs w:val="24"/>
                <w:lang w:val="ru-RU"/>
              </w:rPr>
              <w:t xml:space="preserve">номер </w:t>
            </w:r>
            <w:r>
              <w:rPr>
                <w:rFonts w:ascii="Times New Roman" w:hAnsi="Times New Roman" w:cs="Times New Roman"/>
                <w:sz w:val="24"/>
                <w:szCs w:val="24"/>
                <w:lang w:val="ru-RU"/>
              </w:rPr>
              <w:t>аттестата</w:t>
            </w:r>
            <w:r w:rsidRPr="00993E8F">
              <w:rPr>
                <w:rFonts w:ascii="Times New Roman" w:hAnsi="Times New Roman" w:cs="Times New Roman"/>
                <w:sz w:val="24"/>
                <w:szCs w:val="24"/>
                <w:lang w:val="ru-RU"/>
              </w:rPr>
              <w:t xml:space="preserve"> (при наличии)</w:t>
            </w:r>
            <w:r w:rsidRPr="00993E8F">
              <w:rPr>
                <w:rFonts w:ascii="Times New Roman" w:hAnsi="Times New Roman" w:cs="Times New Roman"/>
                <w:sz w:val="24"/>
                <w:szCs w:val="24"/>
                <w:lang w:val="ru-RU"/>
              </w:rPr>
              <w:br/>
            </w:r>
          </w:p>
        </w:tc>
        <w:tc>
          <w:tcPr>
            <w:tcW w:w="4293" w:type="dxa"/>
          </w:tcPr>
          <w:p w14:paraId="3ED99674" w14:textId="77777777" w:rsidR="005F0D29" w:rsidRPr="00993E8F" w:rsidRDefault="005F0D29" w:rsidP="00EE629A">
            <w:pPr>
              <w:rPr>
                <w:rFonts w:ascii="Times New Roman" w:hAnsi="Times New Roman" w:cs="Times New Roman"/>
                <w:sz w:val="24"/>
                <w:szCs w:val="24"/>
                <w:lang w:val="ru-RU"/>
              </w:rPr>
            </w:pPr>
          </w:p>
        </w:tc>
      </w:tr>
    </w:tbl>
    <w:p w14:paraId="55880641" w14:textId="77777777" w:rsidR="005F0D29" w:rsidRDefault="005F0D29" w:rsidP="005F0D29">
      <w:pPr>
        <w:rPr>
          <w:rFonts w:ascii="Times New Roman" w:hAnsi="Times New Roman" w:cs="Times New Roman"/>
          <w:lang w:val="ru-RU"/>
        </w:rPr>
      </w:pPr>
    </w:p>
    <w:p w14:paraId="5E64DB08" w14:textId="77777777" w:rsidR="005F0D29" w:rsidRPr="001945FB" w:rsidRDefault="005F0D29" w:rsidP="005F0D29">
      <w:pPr>
        <w:jc w:val="center"/>
        <w:rPr>
          <w:rFonts w:ascii="Times New Roman" w:hAnsi="Times New Roman" w:cs="Times New Roman"/>
          <w:b/>
          <w:sz w:val="28"/>
          <w:szCs w:val="28"/>
          <w:lang w:val="ru-RU"/>
        </w:rPr>
      </w:pPr>
      <w:r w:rsidRPr="001945FB">
        <w:rPr>
          <w:rFonts w:ascii="Times New Roman" w:hAnsi="Times New Roman" w:cs="Times New Roman"/>
          <w:b/>
          <w:sz w:val="28"/>
          <w:szCs w:val="28"/>
          <w:lang w:val="ru-RU"/>
        </w:rPr>
        <w:t>Сведения о признании иностранного ученого звания</w:t>
      </w:r>
      <w:r w:rsidRPr="001945FB">
        <w:rPr>
          <w:rFonts w:ascii="Times New Roman" w:hAnsi="Times New Roman" w:cs="Times New Roman"/>
          <w:b/>
          <w:sz w:val="28"/>
          <w:szCs w:val="28"/>
          <w:lang w:val="ru-RU"/>
        </w:rPr>
        <w:br/>
        <w:t>(заполняются в случае, если ученое звание получено в иностранном государстве)</w:t>
      </w:r>
    </w:p>
    <w:p w14:paraId="5E339F91" w14:textId="77777777" w:rsidR="005F0D29" w:rsidRPr="005F0D29" w:rsidRDefault="005F0D29" w:rsidP="005F0D29">
      <w:pPr>
        <w:jc w:val="both"/>
        <w:rPr>
          <w:rFonts w:ascii="Times New Roman" w:hAnsi="Times New Roman" w:cs="Times New Roman"/>
          <w:sz w:val="28"/>
          <w:szCs w:val="28"/>
          <w:lang w:val="ru-RU"/>
        </w:rPr>
      </w:pPr>
      <w:r w:rsidRPr="001945FB">
        <w:rPr>
          <w:rFonts w:ascii="Times New Roman" w:hAnsi="Times New Roman" w:cs="Times New Roman"/>
          <w:sz w:val="28"/>
          <w:szCs w:val="28"/>
          <w:lang w:val="ru-RU"/>
        </w:rPr>
        <w:t>Ученое звание признано в соответствии с (подчеркнуть нужное):</w:t>
      </w:r>
      <w:r w:rsidRPr="001945FB">
        <w:rPr>
          <w:rFonts w:ascii="Times New Roman" w:hAnsi="Times New Roman" w:cs="Times New Roman"/>
          <w:sz w:val="28"/>
          <w:szCs w:val="28"/>
          <w:lang w:val="ru-RU"/>
        </w:rPr>
        <w:br/>
        <w:t>международным договором/Перечнем иностранных образовательных и научных организаций, полученные образование и (или) квалификации, ученые степени и ученые звания в которых признаются в Российской Федерации, утвержденным распоряжением Правительства Российской Федерации от 30 января 2023 г. № 186-р/посредством процедуры признания.</w:t>
      </w:r>
    </w:p>
    <w:p w14:paraId="7D7D5976" w14:textId="77777777" w:rsidR="005F0D29" w:rsidRPr="001945FB" w:rsidRDefault="005F0D29" w:rsidP="005F0D29">
      <w:pPr>
        <w:jc w:val="both"/>
        <w:rPr>
          <w:rFonts w:ascii="Times New Roman" w:hAnsi="Times New Roman" w:cs="Times New Roman"/>
          <w:sz w:val="28"/>
          <w:szCs w:val="28"/>
          <w:lang w:val="ru-RU"/>
        </w:rPr>
      </w:pPr>
    </w:p>
    <w:tbl>
      <w:tblPr>
        <w:tblStyle w:val="aff0"/>
        <w:tblW w:w="0" w:type="auto"/>
        <w:tblLook w:val="04A0" w:firstRow="1" w:lastRow="0" w:firstColumn="1" w:lastColumn="0" w:noHBand="0" w:noVBand="1"/>
      </w:tblPr>
      <w:tblGrid>
        <w:gridCol w:w="5283"/>
        <w:gridCol w:w="4293"/>
      </w:tblGrid>
      <w:tr w:rsidR="005F0D29" w:rsidRPr="00320371" w14:paraId="5D8B3673" w14:textId="77777777" w:rsidTr="00EE629A">
        <w:tc>
          <w:tcPr>
            <w:tcW w:w="5283" w:type="dxa"/>
          </w:tcPr>
          <w:p w14:paraId="4CDDF143" w14:textId="77777777" w:rsidR="005F0D29" w:rsidRPr="001A67F0"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Н</w:t>
            </w:r>
            <w:r w:rsidRPr="001A67F0">
              <w:rPr>
                <w:rFonts w:ascii="Times New Roman" w:hAnsi="Times New Roman" w:cs="Times New Roman"/>
                <w:sz w:val="24"/>
                <w:szCs w:val="24"/>
                <w:lang w:val="ru-RU"/>
              </w:rPr>
              <w:t>аименование органа, выдавшего свидетельство о признании</w:t>
            </w:r>
          </w:p>
        </w:tc>
        <w:tc>
          <w:tcPr>
            <w:tcW w:w="4293" w:type="dxa"/>
          </w:tcPr>
          <w:p w14:paraId="797D78AB" w14:textId="77777777" w:rsidR="005F0D29" w:rsidRPr="00993E8F" w:rsidRDefault="005F0D29" w:rsidP="00EE629A">
            <w:pPr>
              <w:rPr>
                <w:rFonts w:ascii="Times New Roman" w:hAnsi="Times New Roman" w:cs="Times New Roman"/>
                <w:sz w:val="24"/>
                <w:szCs w:val="24"/>
                <w:lang w:val="ru-RU"/>
              </w:rPr>
            </w:pPr>
          </w:p>
        </w:tc>
      </w:tr>
      <w:tr w:rsidR="005F0D29" w:rsidRPr="00320371" w14:paraId="48682BEF" w14:textId="77777777" w:rsidTr="00EE629A">
        <w:tc>
          <w:tcPr>
            <w:tcW w:w="5283" w:type="dxa"/>
          </w:tcPr>
          <w:p w14:paraId="40B4BD35" w14:textId="77777777" w:rsidR="005F0D29" w:rsidRPr="00993E8F"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С</w:t>
            </w:r>
            <w:proofErr w:type="spellStart"/>
            <w:r w:rsidRPr="001A67F0">
              <w:rPr>
                <w:rFonts w:ascii="Times New Roman" w:hAnsi="Times New Roman" w:cs="Times New Roman"/>
                <w:sz w:val="24"/>
                <w:szCs w:val="24"/>
              </w:rPr>
              <w:t>ерия</w:t>
            </w:r>
            <w:proofErr w:type="spellEnd"/>
            <w:r w:rsidRPr="001A67F0">
              <w:rPr>
                <w:rFonts w:ascii="Times New Roman" w:hAnsi="Times New Roman" w:cs="Times New Roman"/>
                <w:sz w:val="24"/>
                <w:szCs w:val="24"/>
              </w:rPr>
              <w:t xml:space="preserve"> </w:t>
            </w:r>
            <w:proofErr w:type="spellStart"/>
            <w:r w:rsidRPr="001A67F0">
              <w:rPr>
                <w:rFonts w:ascii="Times New Roman" w:hAnsi="Times New Roman" w:cs="Times New Roman"/>
                <w:sz w:val="24"/>
                <w:szCs w:val="24"/>
              </w:rPr>
              <w:t>бланка</w:t>
            </w:r>
            <w:proofErr w:type="spellEnd"/>
            <w:r w:rsidRPr="001A67F0">
              <w:rPr>
                <w:rFonts w:ascii="Times New Roman" w:hAnsi="Times New Roman" w:cs="Times New Roman"/>
                <w:sz w:val="24"/>
                <w:szCs w:val="24"/>
              </w:rPr>
              <w:t xml:space="preserve"> </w:t>
            </w:r>
            <w:proofErr w:type="spellStart"/>
            <w:r w:rsidRPr="001A67F0">
              <w:rPr>
                <w:rFonts w:ascii="Times New Roman" w:hAnsi="Times New Roman" w:cs="Times New Roman"/>
                <w:sz w:val="24"/>
                <w:szCs w:val="24"/>
              </w:rPr>
              <w:t>свидетельства</w:t>
            </w:r>
            <w:proofErr w:type="spellEnd"/>
          </w:p>
        </w:tc>
        <w:tc>
          <w:tcPr>
            <w:tcW w:w="4293" w:type="dxa"/>
          </w:tcPr>
          <w:p w14:paraId="70CB7584" w14:textId="77777777" w:rsidR="005F0D29" w:rsidRPr="00993E8F" w:rsidRDefault="005F0D29" w:rsidP="00EE629A">
            <w:pPr>
              <w:rPr>
                <w:rFonts w:ascii="Times New Roman" w:hAnsi="Times New Roman" w:cs="Times New Roman"/>
                <w:sz w:val="24"/>
                <w:szCs w:val="24"/>
                <w:lang w:val="ru-RU"/>
              </w:rPr>
            </w:pPr>
          </w:p>
        </w:tc>
      </w:tr>
      <w:tr w:rsidR="005F0D29" w:rsidRPr="00993E8F" w14:paraId="4D5A2431" w14:textId="77777777" w:rsidTr="00EE629A">
        <w:tc>
          <w:tcPr>
            <w:tcW w:w="5283" w:type="dxa"/>
          </w:tcPr>
          <w:p w14:paraId="5F6A47B7" w14:textId="77777777" w:rsidR="005F0D29" w:rsidRPr="00320371"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Н</w:t>
            </w:r>
            <w:proofErr w:type="spellStart"/>
            <w:r w:rsidRPr="001A67F0">
              <w:rPr>
                <w:rFonts w:ascii="Times New Roman" w:hAnsi="Times New Roman" w:cs="Times New Roman"/>
                <w:sz w:val="24"/>
                <w:szCs w:val="24"/>
              </w:rPr>
              <w:t>омер</w:t>
            </w:r>
            <w:proofErr w:type="spellEnd"/>
            <w:r w:rsidRPr="001A67F0">
              <w:rPr>
                <w:rFonts w:ascii="Times New Roman" w:hAnsi="Times New Roman" w:cs="Times New Roman"/>
                <w:sz w:val="24"/>
                <w:szCs w:val="24"/>
              </w:rPr>
              <w:t xml:space="preserve"> </w:t>
            </w:r>
            <w:proofErr w:type="spellStart"/>
            <w:r w:rsidRPr="001A67F0">
              <w:rPr>
                <w:rFonts w:ascii="Times New Roman" w:hAnsi="Times New Roman" w:cs="Times New Roman"/>
                <w:sz w:val="24"/>
                <w:szCs w:val="24"/>
              </w:rPr>
              <w:t>бланка</w:t>
            </w:r>
            <w:proofErr w:type="spellEnd"/>
            <w:r w:rsidRPr="001A67F0">
              <w:rPr>
                <w:rFonts w:ascii="Times New Roman" w:hAnsi="Times New Roman" w:cs="Times New Roman"/>
                <w:sz w:val="24"/>
                <w:szCs w:val="24"/>
              </w:rPr>
              <w:t xml:space="preserve"> </w:t>
            </w:r>
            <w:proofErr w:type="spellStart"/>
            <w:r w:rsidRPr="001A67F0">
              <w:rPr>
                <w:rFonts w:ascii="Times New Roman" w:hAnsi="Times New Roman" w:cs="Times New Roman"/>
                <w:sz w:val="24"/>
                <w:szCs w:val="24"/>
              </w:rPr>
              <w:t>свидетельства</w:t>
            </w:r>
            <w:proofErr w:type="spellEnd"/>
          </w:p>
        </w:tc>
        <w:tc>
          <w:tcPr>
            <w:tcW w:w="4293" w:type="dxa"/>
          </w:tcPr>
          <w:p w14:paraId="0B4E13CC" w14:textId="77777777" w:rsidR="005F0D29" w:rsidRPr="00993E8F" w:rsidRDefault="005F0D29" w:rsidP="00EE629A">
            <w:pPr>
              <w:rPr>
                <w:rFonts w:ascii="Times New Roman" w:hAnsi="Times New Roman" w:cs="Times New Roman"/>
                <w:sz w:val="24"/>
                <w:szCs w:val="24"/>
                <w:lang w:val="ru-RU"/>
              </w:rPr>
            </w:pPr>
          </w:p>
        </w:tc>
      </w:tr>
      <w:tr w:rsidR="005F0D29" w:rsidRPr="00E002EC" w14:paraId="220433D2" w14:textId="77777777" w:rsidTr="00EE629A">
        <w:tc>
          <w:tcPr>
            <w:tcW w:w="5283" w:type="dxa"/>
          </w:tcPr>
          <w:p w14:paraId="162B56A7" w14:textId="77777777" w:rsidR="005F0D29" w:rsidRPr="00320371" w:rsidRDefault="005F0D29" w:rsidP="00EE629A">
            <w:pPr>
              <w:rPr>
                <w:rFonts w:ascii="Times New Roman" w:hAnsi="Times New Roman" w:cs="Times New Roman"/>
                <w:sz w:val="24"/>
                <w:szCs w:val="24"/>
                <w:lang w:val="ru-RU"/>
              </w:rPr>
            </w:pPr>
            <w:r>
              <w:rPr>
                <w:rFonts w:ascii="Times New Roman" w:hAnsi="Times New Roman" w:cs="Times New Roman"/>
                <w:sz w:val="24"/>
                <w:szCs w:val="24"/>
                <w:lang w:val="ru-RU"/>
              </w:rPr>
              <w:t>Д</w:t>
            </w:r>
            <w:proofErr w:type="spellStart"/>
            <w:r w:rsidRPr="001A67F0">
              <w:rPr>
                <w:rFonts w:ascii="Times New Roman" w:hAnsi="Times New Roman" w:cs="Times New Roman"/>
                <w:sz w:val="24"/>
                <w:szCs w:val="24"/>
              </w:rPr>
              <w:t>ата</w:t>
            </w:r>
            <w:proofErr w:type="spellEnd"/>
            <w:r w:rsidRPr="001A67F0">
              <w:rPr>
                <w:rFonts w:ascii="Times New Roman" w:hAnsi="Times New Roman" w:cs="Times New Roman"/>
                <w:sz w:val="24"/>
                <w:szCs w:val="24"/>
              </w:rPr>
              <w:t xml:space="preserve"> </w:t>
            </w:r>
            <w:proofErr w:type="spellStart"/>
            <w:r w:rsidRPr="001A67F0">
              <w:rPr>
                <w:rFonts w:ascii="Times New Roman" w:hAnsi="Times New Roman" w:cs="Times New Roman"/>
                <w:sz w:val="24"/>
                <w:szCs w:val="24"/>
              </w:rPr>
              <w:t>решения</w:t>
            </w:r>
            <w:proofErr w:type="spellEnd"/>
            <w:r w:rsidRPr="001A67F0">
              <w:rPr>
                <w:rFonts w:ascii="Times New Roman" w:hAnsi="Times New Roman" w:cs="Times New Roman"/>
                <w:sz w:val="24"/>
                <w:szCs w:val="24"/>
              </w:rPr>
              <w:t xml:space="preserve"> о </w:t>
            </w:r>
            <w:proofErr w:type="spellStart"/>
            <w:r w:rsidRPr="001A67F0">
              <w:rPr>
                <w:rFonts w:ascii="Times New Roman" w:hAnsi="Times New Roman" w:cs="Times New Roman"/>
                <w:sz w:val="24"/>
                <w:szCs w:val="24"/>
              </w:rPr>
              <w:t>признании</w:t>
            </w:r>
            <w:proofErr w:type="spellEnd"/>
          </w:p>
        </w:tc>
        <w:tc>
          <w:tcPr>
            <w:tcW w:w="4293" w:type="dxa"/>
          </w:tcPr>
          <w:p w14:paraId="17A7F8E5" w14:textId="77777777" w:rsidR="005F0D29" w:rsidRPr="00993E8F" w:rsidRDefault="005F0D29" w:rsidP="00EE629A">
            <w:pPr>
              <w:rPr>
                <w:rFonts w:ascii="Times New Roman" w:hAnsi="Times New Roman" w:cs="Times New Roman"/>
                <w:sz w:val="24"/>
                <w:szCs w:val="24"/>
                <w:lang w:val="ru-RU"/>
              </w:rPr>
            </w:pPr>
          </w:p>
        </w:tc>
      </w:tr>
      <w:tr w:rsidR="005F0D29" w:rsidRPr="00E002EC" w14:paraId="56B53198" w14:textId="77777777" w:rsidTr="00EE629A">
        <w:tc>
          <w:tcPr>
            <w:tcW w:w="5283" w:type="dxa"/>
          </w:tcPr>
          <w:p w14:paraId="1644D5D6" w14:textId="77777777" w:rsidR="005F0D29" w:rsidRPr="00320371" w:rsidRDefault="005F0D29" w:rsidP="00EE629A">
            <w:pPr>
              <w:rPr>
                <w:rFonts w:ascii="Times New Roman" w:hAnsi="Times New Roman" w:cs="Times New Roman"/>
                <w:sz w:val="24"/>
                <w:szCs w:val="24"/>
                <w:lang w:val="ru-RU"/>
              </w:rPr>
            </w:pPr>
            <w:r>
              <w:rPr>
                <w:lang w:val="ru-RU"/>
              </w:rPr>
              <w:t>Н</w:t>
            </w:r>
            <w:proofErr w:type="spellStart"/>
            <w:r>
              <w:t>омер</w:t>
            </w:r>
            <w:proofErr w:type="spellEnd"/>
            <w:r>
              <w:t xml:space="preserve"> </w:t>
            </w:r>
            <w:proofErr w:type="spellStart"/>
            <w:r>
              <w:t>решения</w:t>
            </w:r>
            <w:proofErr w:type="spellEnd"/>
            <w:r>
              <w:t xml:space="preserve"> о </w:t>
            </w:r>
            <w:proofErr w:type="spellStart"/>
            <w:r>
              <w:t>признании</w:t>
            </w:r>
            <w:proofErr w:type="spellEnd"/>
          </w:p>
        </w:tc>
        <w:tc>
          <w:tcPr>
            <w:tcW w:w="4293" w:type="dxa"/>
          </w:tcPr>
          <w:p w14:paraId="69CC1E59" w14:textId="77777777" w:rsidR="005F0D29" w:rsidRPr="00993E8F" w:rsidRDefault="005F0D29" w:rsidP="00EE629A">
            <w:pPr>
              <w:rPr>
                <w:rFonts w:ascii="Times New Roman" w:hAnsi="Times New Roman" w:cs="Times New Roman"/>
                <w:sz w:val="24"/>
                <w:szCs w:val="24"/>
                <w:lang w:val="ru-RU"/>
              </w:rPr>
            </w:pPr>
          </w:p>
        </w:tc>
      </w:tr>
    </w:tbl>
    <w:p w14:paraId="003C7854" w14:textId="77777777" w:rsidR="005F0D29" w:rsidRDefault="005F0D29" w:rsidP="005F0D29">
      <w:pPr>
        <w:ind w:left="426" w:right="969"/>
        <w:jc w:val="center"/>
        <w:rPr>
          <w:lang w:val="ru-RU"/>
        </w:rPr>
      </w:pPr>
      <w:r w:rsidRPr="00510060">
        <w:rPr>
          <w:rFonts w:ascii="Times New Roman" w:hAnsi="Times New Roman" w:cs="Times New Roman"/>
          <w:b/>
          <w:sz w:val="26"/>
          <w:szCs w:val="26"/>
          <w:lang w:val="ru-RU"/>
        </w:rPr>
        <w:br/>
      </w:r>
    </w:p>
    <w:p w14:paraId="2AE0D568" w14:textId="77777777" w:rsidR="005F0D29" w:rsidRPr="001945FB" w:rsidRDefault="005F0D29" w:rsidP="005F0D29">
      <w:pPr>
        <w:ind w:left="709" w:right="855"/>
        <w:jc w:val="center"/>
        <w:rPr>
          <w:rFonts w:ascii="Times New Roman" w:hAnsi="Times New Roman" w:cs="Times New Roman"/>
          <w:b/>
          <w:sz w:val="28"/>
          <w:szCs w:val="28"/>
          <w:lang w:val="ru-RU"/>
        </w:rPr>
      </w:pPr>
      <w:r w:rsidRPr="001945FB">
        <w:rPr>
          <w:rFonts w:ascii="Times New Roman" w:hAnsi="Times New Roman" w:cs="Times New Roman"/>
          <w:b/>
          <w:sz w:val="28"/>
          <w:szCs w:val="28"/>
          <w:lang w:val="ru-RU"/>
        </w:rPr>
        <w:t>Иные достижения соискателя ученого звания</w:t>
      </w:r>
    </w:p>
    <w:p w14:paraId="0E67B4AD" w14:textId="77777777" w:rsidR="005F0D29" w:rsidRPr="001945FB" w:rsidRDefault="005F0D29" w:rsidP="005F0D29">
      <w:pPr>
        <w:ind w:left="709" w:right="855"/>
        <w:jc w:val="center"/>
        <w:rPr>
          <w:rFonts w:ascii="Times New Roman" w:hAnsi="Times New Roman" w:cs="Times New Roman"/>
          <w:b/>
          <w:sz w:val="28"/>
          <w:szCs w:val="28"/>
          <w:lang w:val="ru-RU"/>
        </w:rPr>
      </w:pPr>
    </w:p>
    <w:p w14:paraId="3B8B140F" w14:textId="77777777" w:rsidR="005F0D29" w:rsidRDefault="005F0D29" w:rsidP="005F0D29">
      <w:pPr>
        <w:ind w:right="-23"/>
        <w:jc w:val="both"/>
        <w:rPr>
          <w:rFonts w:ascii="Times New Roman" w:hAnsi="Times New Roman" w:cs="Times New Roman"/>
          <w:sz w:val="26"/>
          <w:szCs w:val="26"/>
          <w:lang w:val="ru-RU"/>
        </w:rPr>
      </w:pPr>
      <w:r w:rsidRPr="001945FB">
        <w:rPr>
          <w:rFonts w:ascii="Times New Roman" w:hAnsi="Times New Roman" w:cs="Times New Roman"/>
          <w:sz w:val="28"/>
          <w:szCs w:val="28"/>
          <w:lang w:val="ru-RU"/>
        </w:rPr>
        <w:t xml:space="preserve">Наличие грантов, участие в конференциях, симпозиумах, съездах, наличие государственных академических званий, членство в творческих союзах с приложением копий документов, их </w:t>
      </w:r>
      <w:proofErr w:type="gramStart"/>
      <w:r w:rsidRPr="001945FB">
        <w:rPr>
          <w:rFonts w:ascii="Times New Roman" w:hAnsi="Times New Roman" w:cs="Times New Roman"/>
          <w:sz w:val="28"/>
          <w:szCs w:val="28"/>
          <w:lang w:val="ru-RU"/>
        </w:rPr>
        <w:t>подтверждающих:_</w:t>
      </w:r>
      <w:proofErr w:type="gramEnd"/>
      <w:r w:rsidRPr="001945FB">
        <w:rPr>
          <w:rFonts w:ascii="Times New Roman" w:hAnsi="Times New Roman" w:cs="Times New Roman"/>
          <w:sz w:val="28"/>
          <w:szCs w:val="28"/>
          <w:lang w:val="ru-RU"/>
        </w:rPr>
        <w:t>______</w:t>
      </w:r>
      <w:r>
        <w:rPr>
          <w:rFonts w:ascii="Times New Roman" w:hAnsi="Times New Roman" w:cs="Times New Roman"/>
          <w:sz w:val="26"/>
          <w:szCs w:val="26"/>
          <w:lang w:val="ru-RU"/>
        </w:rPr>
        <w:t>__________________________________</w:t>
      </w:r>
      <w:r w:rsidRPr="005F0D29">
        <w:rPr>
          <w:rFonts w:ascii="Times New Roman" w:hAnsi="Times New Roman" w:cs="Times New Roman"/>
          <w:sz w:val="26"/>
          <w:szCs w:val="26"/>
          <w:lang w:val="ru-RU"/>
        </w:rPr>
        <w:t>_______________</w:t>
      </w:r>
    </w:p>
    <w:p w14:paraId="618D5AAA" w14:textId="77777777" w:rsidR="005F0D29" w:rsidRPr="00F63CC6" w:rsidRDefault="005F0D29" w:rsidP="005F0D29">
      <w:pPr>
        <w:spacing w:after="0"/>
        <w:jc w:val="both"/>
        <w:rPr>
          <w:rFonts w:ascii="Times New Roman" w:hAnsi="Times New Roman"/>
          <w:lang w:val="ru-RU"/>
        </w:rPr>
      </w:pPr>
      <w:r>
        <w:rPr>
          <w:rFonts w:ascii="Times New Roman" w:hAnsi="Times New Roman"/>
          <w:lang w:val="ru-RU"/>
        </w:rPr>
        <w:lastRenderedPageBreak/>
        <w:t>____</w:t>
      </w:r>
      <w:r w:rsidRPr="00F63CC6">
        <w:rPr>
          <w:rFonts w:ascii="Times New Roman" w:hAnsi="Times New Roman"/>
          <w:lang w:val="ru-RU"/>
        </w:rPr>
        <w:t>_____________________________</w:t>
      </w:r>
      <w:r>
        <w:rPr>
          <w:rFonts w:ascii="Times New Roman" w:hAnsi="Times New Roman"/>
          <w:lang w:val="ru-RU"/>
        </w:rPr>
        <w:t>_____</w:t>
      </w:r>
      <w:r w:rsidRPr="00F63CC6">
        <w:rPr>
          <w:rFonts w:ascii="Times New Roman" w:hAnsi="Times New Roman"/>
          <w:lang w:val="ru-RU"/>
        </w:rPr>
        <w:t>__________________________________________</w:t>
      </w:r>
    </w:p>
    <w:p w14:paraId="06DC1616" w14:textId="77777777" w:rsidR="005F0D29" w:rsidRPr="001945FB" w:rsidRDefault="005F0D29" w:rsidP="005F0D29">
      <w:pPr>
        <w:spacing w:after="0"/>
        <w:jc w:val="center"/>
        <w:rPr>
          <w:rFonts w:ascii="Times New Roman" w:hAnsi="Times New Roman"/>
          <w:lang w:val="ru-RU"/>
        </w:rPr>
      </w:pPr>
      <w:r w:rsidRPr="001945FB">
        <w:rPr>
          <w:rFonts w:ascii="Times New Roman" w:hAnsi="Times New Roman"/>
          <w:lang w:val="ru-RU"/>
        </w:rPr>
        <w:t>наименование гранта/грамоты/благодарности, пр.</w:t>
      </w:r>
    </w:p>
    <w:p w14:paraId="4447F3CD" w14:textId="77777777" w:rsidR="005F0D29" w:rsidRPr="004635D0" w:rsidRDefault="005F0D29" w:rsidP="005F0D29">
      <w:pPr>
        <w:ind w:right="-23"/>
        <w:jc w:val="both"/>
        <w:rPr>
          <w:rFonts w:ascii="Times New Roman" w:hAnsi="Times New Roman" w:cs="Times New Roman"/>
          <w:sz w:val="26"/>
          <w:szCs w:val="26"/>
          <w:lang w:val="ru-RU"/>
        </w:rPr>
      </w:pPr>
    </w:p>
    <w:p w14:paraId="1760E6F4" w14:textId="77777777" w:rsidR="005F0D29" w:rsidRPr="004635D0" w:rsidRDefault="005F0D29" w:rsidP="005F0D29">
      <w:pPr>
        <w:ind w:left="709" w:right="855"/>
        <w:jc w:val="center"/>
        <w:rPr>
          <w:rFonts w:ascii="Times New Roman" w:hAnsi="Times New Roman" w:cs="Times New Roman"/>
          <w:sz w:val="26"/>
          <w:szCs w:val="26"/>
          <w:lang w:val="ru-RU"/>
        </w:rPr>
      </w:pPr>
    </w:p>
    <w:p w14:paraId="7B88CC32" w14:textId="77777777" w:rsidR="005F0D29" w:rsidRPr="007C1B94" w:rsidRDefault="005F0D29" w:rsidP="005F0D29">
      <w:pPr>
        <w:snapToGrid w:val="0"/>
        <w:spacing w:line="228" w:lineRule="auto"/>
        <w:ind w:right="-427"/>
        <w:contextualSpacing/>
        <w:rPr>
          <w:rFonts w:ascii="Times New Roman" w:eastAsia="MS Mincho" w:hAnsi="Times New Roman" w:cs="Times New Roman"/>
          <w:sz w:val="28"/>
          <w:szCs w:val="28"/>
          <w:lang w:val="ru-RU"/>
        </w:rPr>
      </w:pPr>
      <w:r w:rsidRPr="007C1B94">
        <w:rPr>
          <w:rFonts w:ascii="Times New Roman" w:eastAsia="MS Mincho" w:hAnsi="Times New Roman" w:cs="Times New Roman"/>
          <w:sz w:val="28"/>
          <w:szCs w:val="28"/>
          <w:lang w:val="ru-RU"/>
        </w:rPr>
        <w:t>Соиск</w:t>
      </w:r>
      <w:r w:rsidRPr="005F0D29">
        <w:rPr>
          <w:rFonts w:ascii="Times New Roman" w:eastAsia="MS Mincho" w:hAnsi="Times New Roman" w:cs="Times New Roman"/>
          <w:sz w:val="28"/>
          <w:szCs w:val="28"/>
          <w:lang w:val="ru-RU"/>
        </w:rPr>
        <w:t xml:space="preserve">атель ученого звания       </w:t>
      </w:r>
      <w:r w:rsidRPr="007C1B94">
        <w:rPr>
          <w:rFonts w:ascii="Times New Roman" w:eastAsia="MS Mincho" w:hAnsi="Times New Roman" w:cs="Times New Roman"/>
          <w:sz w:val="28"/>
          <w:szCs w:val="28"/>
          <w:lang w:val="ru-RU"/>
        </w:rPr>
        <w:t xml:space="preserve">                          ________________</w:t>
      </w:r>
      <w:r w:rsidRPr="007C1B94">
        <w:rPr>
          <w:rFonts w:ascii="Times New Roman" w:hAnsi="Times New Roman" w:cs="Times New Roman"/>
          <w:color w:val="00000A"/>
          <w:sz w:val="28"/>
          <w:szCs w:val="28"/>
          <w:lang w:val="ru-RU"/>
        </w:rPr>
        <w:t xml:space="preserve">          </w:t>
      </w:r>
      <w:r w:rsidRPr="007C1B94">
        <w:rPr>
          <w:rFonts w:ascii="Times New Roman" w:eastAsia="MS Mincho" w:hAnsi="Times New Roman" w:cs="Times New Roman"/>
          <w:sz w:val="28"/>
          <w:szCs w:val="28"/>
          <w:highlight w:val="yellow"/>
          <w:lang w:val="ru-RU"/>
        </w:rPr>
        <w:t>А.А. Иванов</w:t>
      </w:r>
    </w:p>
    <w:p w14:paraId="4A0E84C9" w14:textId="77777777" w:rsidR="005F0D29" w:rsidRPr="007C1B94" w:rsidRDefault="005F0D29" w:rsidP="005F0D29">
      <w:pPr>
        <w:snapToGrid w:val="0"/>
        <w:spacing w:line="228" w:lineRule="auto"/>
        <w:ind w:left="4320"/>
        <w:contextualSpacing/>
        <w:jc w:val="both"/>
        <w:rPr>
          <w:rFonts w:ascii="Times New Roman" w:eastAsia="MS Mincho" w:hAnsi="Times New Roman" w:cs="Times New Roman"/>
        </w:rPr>
      </w:pPr>
      <w:r w:rsidRPr="007C1B94">
        <w:rPr>
          <w:rFonts w:ascii="Times New Roman" w:eastAsia="MS Mincho" w:hAnsi="Times New Roman" w:cs="Times New Roman"/>
          <w:sz w:val="28"/>
          <w:szCs w:val="28"/>
          <w:lang w:val="ru-RU"/>
        </w:rPr>
        <w:tab/>
      </w:r>
      <w:r w:rsidRPr="007C1B94">
        <w:rPr>
          <w:rFonts w:ascii="Times New Roman" w:eastAsia="MS Mincho" w:hAnsi="Times New Roman" w:cs="Times New Roman"/>
          <w:sz w:val="28"/>
          <w:szCs w:val="28"/>
          <w:lang w:val="ru-RU"/>
        </w:rPr>
        <w:tab/>
        <w:t xml:space="preserve">          </w:t>
      </w:r>
      <w:r w:rsidRPr="007C1B94">
        <w:rPr>
          <w:rFonts w:ascii="Times New Roman" w:eastAsia="MS Mincho" w:hAnsi="Times New Roman" w:cs="Arial"/>
          <w:color w:val="000000"/>
        </w:rPr>
        <w:t>(</w:t>
      </w:r>
      <w:proofErr w:type="spellStart"/>
      <w:proofErr w:type="gramStart"/>
      <w:r w:rsidRPr="007C1B94">
        <w:rPr>
          <w:rFonts w:ascii="Times New Roman" w:eastAsia="MS Mincho" w:hAnsi="Times New Roman" w:cs="Arial"/>
          <w:color w:val="000000"/>
        </w:rPr>
        <w:t>подпись</w:t>
      </w:r>
      <w:proofErr w:type="spellEnd"/>
      <w:proofErr w:type="gramEnd"/>
      <w:r w:rsidRPr="007C1B94">
        <w:rPr>
          <w:rFonts w:ascii="Times New Roman" w:eastAsia="MS Mincho" w:hAnsi="Times New Roman" w:cs="Arial"/>
          <w:color w:val="000000"/>
        </w:rPr>
        <w:t>)</w:t>
      </w:r>
    </w:p>
    <w:p w14:paraId="2A08FF25" w14:textId="77777777" w:rsidR="005F0D29" w:rsidRPr="007C1B94" w:rsidRDefault="005F0D29" w:rsidP="005F0D29">
      <w:pPr>
        <w:spacing w:line="228" w:lineRule="auto"/>
        <w:rPr>
          <w:rFonts w:ascii="Times New Roman" w:hAnsi="Times New Roman" w:cs="Times New Roman"/>
          <w:color w:val="00000A"/>
          <w:sz w:val="28"/>
          <w:szCs w:val="28"/>
        </w:rPr>
      </w:pPr>
    </w:p>
    <w:p w14:paraId="3630E60A" w14:textId="77777777" w:rsidR="005F0D29" w:rsidRPr="007C1B94" w:rsidRDefault="005F0D29" w:rsidP="005F0D29">
      <w:pPr>
        <w:spacing w:line="228" w:lineRule="auto"/>
        <w:ind w:right="-427"/>
        <w:jc w:val="center"/>
        <w:rPr>
          <w:rFonts w:ascii="Times New Roman" w:hAnsi="Times New Roman" w:cs="Times New Roman"/>
          <w:color w:val="00000A"/>
          <w:sz w:val="28"/>
          <w:szCs w:val="28"/>
        </w:rPr>
      </w:pPr>
      <w:r>
        <w:rPr>
          <w:rFonts w:ascii="Times New Roman" w:hAnsi="Times New Roman" w:cs="Times New Roman"/>
          <w:color w:val="00000A"/>
        </w:rPr>
        <w:t xml:space="preserve">                                   </w:t>
      </w:r>
      <w:r w:rsidRPr="007C1B94">
        <w:rPr>
          <w:rFonts w:ascii="Times New Roman" w:hAnsi="Times New Roman" w:cs="Times New Roman"/>
          <w:color w:val="00000A"/>
          <w:sz w:val="28"/>
          <w:szCs w:val="28"/>
          <w:lang w:val="ru-RU"/>
        </w:rPr>
        <w:t xml:space="preserve">            </w:t>
      </w:r>
      <w:r w:rsidRPr="007C1B94">
        <w:rPr>
          <w:rFonts w:ascii="Times New Roman" w:hAnsi="Times New Roman" w:cs="Times New Roman"/>
          <w:color w:val="00000A"/>
          <w:sz w:val="28"/>
          <w:szCs w:val="28"/>
        </w:rPr>
        <w:t xml:space="preserve">                                    </w:t>
      </w:r>
      <w:r>
        <w:rPr>
          <w:rFonts w:ascii="Times New Roman" w:hAnsi="Times New Roman" w:cs="Times New Roman"/>
          <w:color w:val="00000A"/>
          <w:sz w:val="28"/>
          <w:szCs w:val="28"/>
        </w:rPr>
        <w:t xml:space="preserve">     </w:t>
      </w:r>
      <w:r w:rsidRPr="007C1B94">
        <w:rPr>
          <w:rFonts w:ascii="Times New Roman" w:hAnsi="Times New Roman" w:cs="Times New Roman"/>
          <w:color w:val="00000A"/>
          <w:sz w:val="28"/>
          <w:szCs w:val="28"/>
        </w:rPr>
        <w:t xml:space="preserve">     </w:t>
      </w:r>
      <w:r w:rsidRPr="007C1B94">
        <w:rPr>
          <w:rFonts w:ascii="Times New Roman" w:hAnsi="Times New Roman" w:cs="Times New Roman"/>
          <w:color w:val="00000A"/>
          <w:sz w:val="28"/>
          <w:szCs w:val="28"/>
          <w:lang w:val="ru-RU"/>
        </w:rPr>
        <w:t xml:space="preserve">   </w:t>
      </w:r>
      <w:r w:rsidRPr="007C1B94">
        <w:rPr>
          <w:rFonts w:ascii="Times New Roman" w:hAnsi="Times New Roman" w:cs="Times New Roman"/>
          <w:color w:val="00000A"/>
          <w:sz w:val="28"/>
          <w:szCs w:val="28"/>
        </w:rPr>
        <w:t>«___» ________________2026 г.</w:t>
      </w:r>
    </w:p>
    <w:p w14:paraId="4388307B" w14:textId="23836585" w:rsidR="00576C6B" w:rsidRPr="005F0D29" w:rsidRDefault="00576C6B" w:rsidP="005F0D29">
      <w:bookmarkStart w:id="0" w:name="_GoBack"/>
      <w:bookmarkEnd w:id="0"/>
    </w:p>
    <w:sectPr w:rsidR="00576C6B" w:rsidRPr="005F0D29" w:rsidSect="005F0D29">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93DB7"/>
    <w:rsid w:val="0015074B"/>
    <w:rsid w:val="001A67F0"/>
    <w:rsid w:val="002357F4"/>
    <w:rsid w:val="002404B2"/>
    <w:rsid w:val="00290E30"/>
    <w:rsid w:val="0029639D"/>
    <w:rsid w:val="00320371"/>
    <w:rsid w:val="00326F90"/>
    <w:rsid w:val="003C0451"/>
    <w:rsid w:val="003D6E1A"/>
    <w:rsid w:val="00427708"/>
    <w:rsid w:val="004635D0"/>
    <w:rsid w:val="00493D9A"/>
    <w:rsid w:val="00510060"/>
    <w:rsid w:val="00576C6B"/>
    <w:rsid w:val="005C5074"/>
    <w:rsid w:val="005F0D29"/>
    <w:rsid w:val="006D60C0"/>
    <w:rsid w:val="008239DD"/>
    <w:rsid w:val="009021C8"/>
    <w:rsid w:val="009327A0"/>
    <w:rsid w:val="00990127"/>
    <w:rsid w:val="00993E8F"/>
    <w:rsid w:val="009B614C"/>
    <w:rsid w:val="009F687D"/>
    <w:rsid w:val="00AA1D8D"/>
    <w:rsid w:val="00B47730"/>
    <w:rsid w:val="00B519EA"/>
    <w:rsid w:val="00B73090"/>
    <w:rsid w:val="00CB0664"/>
    <w:rsid w:val="00E002EC"/>
    <w:rsid w:val="00E00CC6"/>
    <w:rsid w:val="00EA548E"/>
    <w:rsid w:val="00EE7C77"/>
    <w:rsid w:val="00F02C90"/>
    <w:rsid w:val="00F63CC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26FA1C"/>
  <w14:defaultImageDpi w14:val="300"/>
  <w15:docId w15:val="{2E262006-9795-4D6E-9CB9-A6C26C27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3DB7"/>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7F94D-E48F-4B12-BD3E-DA6E507C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619</Words>
  <Characters>3529</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Кристина Борисовна Корниенко</cp:lastModifiedBy>
  <cp:revision>13</cp:revision>
  <dcterms:created xsi:type="dcterms:W3CDTF">2026-03-16T09:07:00Z</dcterms:created>
  <dcterms:modified xsi:type="dcterms:W3CDTF">2026-03-16T09:54:00Z</dcterms:modified>
  <cp:category/>
</cp:coreProperties>
</file>